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043988">
      <w:pPr>
        <w:keepNext w:val="0"/>
        <w:keepLines w:val="0"/>
        <w:widowControl/>
        <w:suppressLineNumbers w:val="0"/>
        <w:jc w:val="center"/>
        <w:rPr>
          <w:rFonts w:hint="default" w:ascii="Times New Roman" w:hAnsi="Times New Roman" w:eastAsia="SimSun" w:cs="Times New Roman"/>
          <w:color w:val="000000"/>
          <w:kern w:val="0"/>
          <w:sz w:val="28"/>
          <w:szCs w:val="28"/>
          <w:lang w:val="en-IN" w:eastAsia="zh-CN" w:bidi="ar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IN"/>
        </w:rPr>
        <w:t>8</w:t>
      </w:r>
    </w:p>
    <w:p w14:paraId="7C1B326A">
      <w:pPr>
        <w:keepNext w:val="0"/>
        <w:keepLines w:val="0"/>
        <w:widowControl/>
        <w:suppressLineNumbers w:val="0"/>
        <w:jc w:val="left"/>
        <w:rPr>
          <w:b/>
          <w:bCs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Managing Data Tables and Saptial data Sets: Table joins, spatial joins, points in polygon </w:t>
      </w:r>
    </w:p>
    <w:p w14:paraId="52D0A13C">
      <w:pPr>
        <w:keepNext w:val="0"/>
        <w:keepLines w:val="0"/>
        <w:widowControl/>
        <w:suppressLineNumbers w:val="0"/>
        <w:jc w:val="left"/>
        <w:rPr>
          <w:b/>
          <w:bCs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analysis, performing spatial queries</w:t>
      </w:r>
    </w:p>
    <w:p w14:paraId="3D7F6600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Table joins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1473E996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Layer &gt; Add Layer &gt; Add Vector Layer &gt;</w:t>
      </w:r>
    </w:p>
    <w:p w14:paraId="121D886F">
      <w:r>
        <w:rPr>
          <w:rFonts w:hint="default"/>
          <w:lang w:val="en-IN"/>
        </w:rPr>
        <w:t xml:space="preserve">          </w:t>
      </w:r>
      <w:r>
        <w:drawing>
          <wp:inline distT="0" distB="0" distL="114300" distR="114300">
            <wp:extent cx="4514215" cy="1106805"/>
            <wp:effectExtent l="9525" t="9525" r="17780" b="1143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14215" cy="11068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BE2514"/>
    <w:p w14:paraId="685197A1">
      <w:r>
        <w:rPr>
          <w:rFonts w:hint="default" w:ascii="Times New Roman" w:hAnsi="Times New Roman" w:cs="Times New Roman"/>
          <w:sz w:val="24"/>
          <w:szCs w:val="24"/>
          <w:lang w:val="en-IN"/>
        </w:rPr>
        <w:t>Add “</w:t>
      </w:r>
      <w:r>
        <w:rPr>
          <w:rFonts w:hint="default" w:ascii="Times New Roman" w:hAnsi="Times New Roman"/>
          <w:sz w:val="24"/>
          <w:szCs w:val="24"/>
          <w:lang w:val="en-IN"/>
        </w:rPr>
        <w:t>tl_2013_06_tract.zip</w:t>
      </w:r>
      <w:r>
        <w:rPr>
          <w:rFonts w:hint="default" w:ascii="Times New Roman" w:hAnsi="Times New Roman" w:cs="Times New Roman"/>
          <w:sz w:val="24"/>
          <w:szCs w:val="24"/>
          <w:lang w:val="en-IN"/>
        </w:rPr>
        <w:t>” file &gt;</w:t>
      </w:r>
    </w:p>
    <w:p w14:paraId="001E077A">
      <w:r>
        <w:rPr>
          <w:rFonts w:hint="default"/>
          <w:lang w:val="en-IN"/>
        </w:rPr>
        <w:t xml:space="preserve">        </w:t>
      </w:r>
      <w:r>
        <w:drawing>
          <wp:inline distT="0" distB="0" distL="114300" distR="114300">
            <wp:extent cx="4722495" cy="3685540"/>
            <wp:effectExtent l="9525" t="9525" r="22860" b="2349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22495" cy="36855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1E14582"/>
    <w:p w14:paraId="5E481E5D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Select Default Transoformation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Click Ok &gt;</w:t>
      </w:r>
    </w:p>
    <w:p w14:paraId="1251F0C8">
      <w:r>
        <w:rPr>
          <w:rFonts w:hint="default"/>
          <w:lang w:val="en-IN"/>
        </w:rPr>
        <w:t xml:space="preserve">                </w:t>
      </w:r>
      <w:r>
        <w:drawing>
          <wp:inline distT="0" distB="0" distL="114300" distR="114300">
            <wp:extent cx="3344545" cy="4758690"/>
            <wp:effectExtent l="9525" t="9525" r="13970" b="171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44545" cy="47586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1B77D43"/>
    <w:p w14:paraId="666722C3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Output After Adding vector Layer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7A649473">
      <w:r>
        <w:rPr>
          <w:rFonts w:hint="default"/>
          <w:lang w:val="en-IN"/>
        </w:rPr>
        <w:t xml:space="preserve">       </w:t>
      </w:r>
      <w:r>
        <w:drawing>
          <wp:inline distT="0" distB="0" distL="114300" distR="114300">
            <wp:extent cx="4767580" cy="2509520"/>
            <wp:effectExtent l="9525" t="9525" r="23495" b="1079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67580" cy="25095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0FDBF7A"/>
    <w:p w14:paraId="2B027A24"/>
    <w:p w14:paraId="6C56D5B4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Layer &gt; Add Layer &gt; Add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Delimited Layer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32B224A3">
      <w:r>
        <w:rPr>
          <w:rFonts w:hint="default"/>
          <w:lang w:val="en-IN"/>
        </w:rPr>
        <w:t xml:space="preserve">            </w:t>
      </w:r>
      <w:r>
        <w:drawing>
          <wp:inline distT="0" distB="0" distL="114300" distR="114300">
            <wp:extent cx="4210050" cy="1478280"/>
            <wp:effectExtent l="9525" t="9525" r="17145" b="209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4782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ED4D1B"/>
    <w:p w14:paraId="5F978A66"/>
    <w:p w14:paraId="49E7F595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Add “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ca_tracts_pop.csv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” file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Select CSV file format and no geometry &gt; Click Add &gt;</w:t>
      </w:r>
    </w:p>
    <w:p w14:paraId="77166612">
      <w:r>
        <w:rPr>
          <w:rFonts w:hint="default"/>
          <w:lang w:val="en-IN"/>
        </w:rPr>
        <w:t xml:space="preserve">             </w:t>
      </w:r>
      <w:r>
        <w:drawing>
          <wp:inline distT="0" distB="0" distL="114300" distR="114300">
            <wp:extent cx="4156075" cy="3247390"/>
            <wp:effectExtent l="9525" t="9525" r="10160" b="196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56075" cy="32473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270B5A"/>
    <w:p w14:paraId="417912E1"/>
    <w:p w14:paraId="4BB6718C"/>
    <w:p w14:paraId="0E3DC8A2"/>
    <w:p w14:paraId="6652E117"/>
    <w:p w14:paraId="01864BE1"/>
    <w:p w14:paraId="584209C8"/>
    <w:p w14:paraId="535C50E4"/>
    <w:p w14:paraId="7F080001"/>
    <w:p w14:paraId="27108C3D"/>
    <w:p w14:paraId="35D033C4"/>
    <w:p w14:paraId="17333E7F"/>
    <w:p w14:paraId="49915C68"/>
    <w:p w14:paraId="4FBEE784"/>
    <w:p w14:paraId="13F508F9"/>
    <w:p w14:paraId="4100A1FB"/>
    <w:p w14:paraId="35EAE091"/>
    <w:p w14:paraId="4C8F7360"/>
    <w:p w14:paraId="4976F2C5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Right Click to the 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tl_2013_06_tract Layer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Open Attribute Table &gt; </w:t>
      </w:r>
    </w:p>
    <w:p w14:paraId="24674B65">
      <w:r>
        <w:rPr>
          <w:rFonts w:hint="default"/>
          <w:lang w:val="en-IN"/>
        </w:rPr>
        <w:t xml:space="preserve">        </w:t>
      </w:r>
      <w:r>
        <w:drawing>
          <wp:inline distT="0" distB="0" distL="114300" distR="114300">
            <wp:extent cx="4756150" cy="2990850"/>
            <wp:effectExtent l="9525" t="9525" r="19685" b="171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56150" cy="29908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2FFB8C"/>
    <w:p w14:paraId="18C03239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Right Click to the 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ca_tracts_pop Layer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Open Attribute Table &gt;</w:t>
      </w:r>
    </w:p>
    <w:p w14:paraId="0A3FA3F9">
      <w:r>
        <w:rPr>
          <w:rFonts w:hint="default"/>
          <w:lang w:val="en-IN"/>
        </w:rPr>
        <w:t xml:space="preserve">              </w:t>
      </w:r>
      <w:r>
        <w:drawing>
          <wp:inline distT="0" distB="0" distL="114300" distR="114300">
            <wp:extent cx="4255770" cy="2500630"/>
            <wp:effectExtent l="9525" t="9525" r="17145" b="1968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55770" cy="25006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381E0F"/>
    <w:p w14:paraId="7D69C1C7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Go to properties of 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 xml:space="preserve">tl_2013_06_tract Layer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</w:p>
    <w:p w14:paraId="7552D18E">
      <w:r>
        <w:rPr>
          <w:rFonts w:hint="default"/>
          <w:lang w:val="en-IN"/>
        </w:rPr>
        <w:t xml:space="preserve">                 </w:t>
      </w:r>
      <w:r>
        <w:drawing>
          <wp:inline distT="0" distB="0" distL="114300" distR="114300">
            <wp:extent cx="3781425" cy="3024505"/>
            <wp:effectExtent l="9525" t="9525" r="19050" b="1397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3024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56ACB0"/>
    <w:p w14:paraId="4BC73919"/>
    <w:p w14:paraId="37A092BB"/>
    <w:p w14:paraId="05035F36"/>
    <w:p w14:paraId="1E91311C"/>
    <w:p w14:paraId="174384BB"/>
    <w:p w14:paraId="38F4AAB9"/>
    <w:p w14:paraId="7343DD52"/>
    <w:p w14:paraId="175E230B"/>
    <w:p w14:paraId="31BC49A6"/>
    <w:p w14:paraId="6955BC62"/>
    <w:p w14:paraId="5B6EBB88"/>
    <w:p w14:paraId="39E1EF0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Select Mange joins to other layer Option At Properties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Select Join Layer As “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ca_tracts_pop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” &gt; Join Field as “GEO.id2” &gt; Target Field As GEOID &gt; Click Ok &gt;</w:t>
      </w:r>
    </w:p>
    <w:p w14:paraId="13352DF0">
      <w:r>
        <w:rPr>
          <w:rFonts w:hint="default"/>
          <w:lang w:val="en-IN"/>
        </w:rPr>
        <w:t xml:space="preserve">                        </w:t>
      </w:r>
      <w:r>
        <w:drawing>
          <wp:inline distT="0" distB="0" distL="114300" distR="114300">
            <wp:extent cx="2953385" cy="3612515"/>
            <wp:effectExtent l="9525" t="9525" r="24130" b="203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53385" cy="36125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8FC6F7"/>
    <w:p w14:paraId="42D3BB81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Now At 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tl_2013_06_tract layer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Go to Joi</w:t>
      </w:r>
      <w:bookmarkStart w:id="0" w:name="_GoBack"/>
      <w:bookmarkEnd w:id="0"/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ns &gt; Add The Join layer that Created &gt;</w:t>
      </w:r>
    </w:p>
    <w:p w14:paraId="7D399213">
      <w:pPr>
        <w:rPr>
          <w:rFonts w:hint="default"/>
          <w:lang w:val="en-IN"/>
        </w:rPr>
      </w:pPr>
      <w:r>
        <w:rPr>
          <w:rFonts w:hint="default"/>
          <w:lang w:val="en-IN"/>
        </w:rPr>
        <w:t xml:space="preserve">             </w:t>
      </w:r>
      <w:r>
        <w:drawing>
          <wp:inline distT="0" distB="0" distL="114300" distR="114300">
            <wp:extent cx="4104640" cy="3449955"/>
            <wp:effectExtent l="9525" t="9525" r="15875" b="15240"/>
            <wp:docPr id="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04640" cy="34499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D4F0B73">
      <w:pPr>
        <w:rPr>
          <w:rFonts w:hint="default"/>
          <w:lang w:val="en-IN"/>
        </w:rPr>
      </w:pPr>
    </w:p>
    <w:p w14:paraId="2E3E316B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Open Attribute Table of “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tl_2013_06_tract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” layer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77E2C4FD">
      <w:r>
        <w:rPr>
          <w:rFonts w:hint="default"/>
          <w:lang w:val="en-IN"/>
        </w:rPr>
        <w:t xml:space="preserve">        </w:t>
      </w:r>
      <w:r>
        <w:drawing>
          <wp:inline distT="0" distB="0" distL="114300" distR="114300">
            <wp:extent cx="4853940" cy="2579370"/>
            <wp:effectExtent l="9525" t="9525" r="13335" b="17145"/>
            <wp:docPr id="1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53940" cy="25793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61FEC2"/>
    <w:p w14:paraId="6D244115"/>
    <w:p w14:paraId="18A88DF7"/>
    <w:p w14:paraId="49330AAF"/>
    <w:p w14:paraId="3214D0E2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Open Properties of Vector Layer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Select Graduated At Symbology And Select Mode:Equal Interval &gt; Clcik Ok &gt;</w:t>
      </w:r>
    </w:p>
    <w:p w14:paraId="0819045E">
      <w:r>
        <w:rPr>
          <w:rFonts w:hint="default"/>
          <w:lang w:val="en-IN"/>
        </w:rPr>
        <w:t xml:space="preserve">                </w:t>
      </w:r>
      <w:r>
        <w:drawing>
          <wp:inline distT="0" distB="0" distL="114300" distR="114300">
            <wp:extent cx="3872230" cy="3254375"/>
            <wp:effectExtent l="9525" t="9525" r="19685" b="12700"/>
            <wp:docPr id="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72230" cy="32543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F1512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</w:pPr>
    </w:p>
    <w:p w14:paraId="16CF590D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Output After Setting Properties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</w:p>
    <w:p w14:paraId="6FC9812C">
      <w:r>
        <w:rPr>
          <w:rFonts w:hint="default"/>
          <w:lang w:val="en-IN"/>
        </w:rPr>
        <w:t xml:space="preserve">         </w:t>
      </w:r>
      <w:r>
        <w:drawing>
          <wp:inline distT="0" distB="0" distL="114300" distR="114300">
            <wp:extent cx="4733925" cy="2515235"/>
            <wp:effectExtent l="9525" t="9525" r="11430" b="20320"/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25152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146FBC"/>
    <w:p w14:paraId="4D3E34D6">
      <w:pPr>
        <w:rPr>
          <w:rFonts w:hint="default"/>
          <w:lang w:val="en-IN"/>
        </w:rPr>
      </w:pPr>
      <w:r>
        <w:rPr>
          <w:rFonts w:hint="default"/>
          <w:lang w:val="en-IN"/>
        </w:rPr>
        <w:t xml:space="preserve">        </w:t>
      </w:r>
      <w:r>
        <w:drawing>
          <wp:inline distT="0" distB="0" distL="114300" distR="114300">
            <wp:extent cx="4833620" cy="2583815"/>
            <wp:effectExtent l="9525" t="9525" r="18415" b="12700"/>
            <wp:docPr id="1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33620" cy="25838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FA78D62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25B5C5AE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4A96527F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286E894E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30A63697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0ABA8572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727A6C1F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4824A672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6C120A40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295872F2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404DBD2D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70B0B351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S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patial joins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37039ED5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Layer &gt; Add Layer &gt; Add Vector Layer &gt;</w:t>
      </w:r>
    </w:p>
    <w:p w14:paraId="4C086708">
      <w:r>
        <w:rPr>
          <w:rFonts w:hint="default"/>
          <w:lang w:val="en-IN"/>
        </w:rPr>
        <w:t xml:space="preserve">           </w:t>
      </w:r>
      <w:r>
        <w:drawing>
          <wp:inline distT="0" distB="0" distL="114300" distR="114300">
            <wp:extent cx="4417060" cy="756285"/>
            <wp:effectExtent l="9525" t="9525" r="23495" b="1143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17060" cy="7562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866FF9"/>
    <w:p w14:paraId="2AB3F481"/>
    <w:p w14:paraId="32E15192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Select nybb_12c(1).zip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Click Add &gt;</w:t>
      </w:r>
    </w:p>
    <w:p w14:paraId="62D55871">
      <w:r>
        <w:rPr>
          <w:rFonts w:hint="default"/>
          <w:lang w:val="en-IN"/>
        </w:rPr>
        <w:t xml:space="preserve">          </w:t>
      </w:r>
      <w:r>
        <w:drawing>
          <wp:inline distT="0" distB="0" distL="114300" distR="114300">
            <wp:extent cx="4495165" cy="3503930"/>
            <wp:effectExtent l="9525" t="9525" r="21590" b="222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95165" cy="35039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2E755F3"/>
    <w:p w14:paraId="1C8E7B0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Select Default Transformation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Click Ok &gt;</w:t>
      </w:r>
    </w:p>
    <w:p w14:paraId="2BF8345A">
      <w:r>
        <w:rPr>
          <w:rFonts w:hint="default"/>
          <w:lang w:val="en-IN"/>
        </w:rPr>
        <w:t xml:space="preserve">                 </w:t>
      </w:r>
      <w:r>
        <w:drawing>
          <wp:inline distT="0" distB="0" distL="114300" distR="114300">
            <wp:extent cx="3811270" cy="5438140"/>
            <wp:effectExtent l="9525" t="9525" r="19685" b="2349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11270" cy="54381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4C5C43"/>
    <w:p w14:paraId="5FB43224"/>
    <w:p w14:paraId="3D297EE8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Output After Adding vector Layer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50F99BB8">
      <w:r>
        <w:rPr>
          <w:rFonts w:hint="default"/>
          <w:lang w:val="en-IN"/>
        </w:rPr>
        <w:t xml:space="preserve">         </w:t>
      </w:r>
      <w:r>
        <w:drawing>
          <wp:inline distT="0" distB="0" distL="114300" distR="114300">
            <wp:extent cx="4662805" cy="2413635"/>
            <wp:effectExtent l="9525" t="9525" r="21590" b="1524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62805" cy="24136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DDC336F"/>
    <w:p w14:paraId="0B266F34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Layer &gt; Add Layer &gt; Add Vector Layer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Select “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OEM_NursingHomes_001 (1).zip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” &gt; Add &gt;</w:t>
      </w:r>
    </w:p>
    <w:p w14:paraId="59A428F9">
      <w:r>
        <w:rPr>
          <w:rFonts w:hint="default"/>
          <w:lang w:val="en-IN"/>
        </w:rPr>
        <w:t xml:space="preserve">           </w:t>
      </w:r>
      <w:r>
        <w:rPr>
          <w:rFonts w:hint="default"/>
          <w:lang w:val="en-US"/>
        </w:rPr>
        <w:t xml:space="preserve">   </w:t>
      </w:r>
      <w:r>
        <w:drawing>
          <wp:inline distT="0" distB="0" distL="114300" distR="114300">
            <wp:extent cx="4034790" cy="3145790"/>
            <wp:effectExtent l="9525" t="9525" r="9525" b="1460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34790" cy="31457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E4A266"/>
    <w:p w14:paraId="79A0DD1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Output After Adding 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 xml:space="preserve">OEM_NursingHomes_001 (1)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Layer &gt;</w:t>
      </w:r>
    </w:p>
    <w:p w14:paraId="27C868C3">
      <w:r>
        <w:rPr>
          <w:rFonts w:hint="default"/>
          <w:lang w:val="en-IN"/>
        </w:rPr>
        <w:t xml:space="preserve">            </w:t>
      </w:r>
      <w:r>
        <w:drawing>
          <wp:inline distT="0" distB="0" distL="114300" distR="114300">
            <wp:extent cx="4368800" cy="2385695"/>
            <wp:effectExtent l="9525" t="9525" r="10795" b="1270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68800" cy="23856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61070C"/>
    <w:p w14:paraId="41260F77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Open Attribute Table Of “nybb_12c(1)” layer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</w:p>
    <w:p w14:paraId="6C3A1849">
      <w:r>
        <w:rPr>
          <w:rFonts w:hint="default"/>
          <w:lang w:val="en-IN"/>
        </w:rPr>
        <w:t xml:space="preserve">                      </w:t>
      </w:r>
      <w:r>
        <w:drawing>
          <wp:inline distT="0" distB="0" distL="114300" distR="114300">
            <wp:extent cx="3126740" cy="2051050"/>
            <wp:effectExtent l="9525" t="9525" r="18415" b="1206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26740" cy="2051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B647BD8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Output of Attribute Table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466D0D34">
      <w:r>
        <w:rPr>
          <w:rFonts w:hint="default"/>
          <w:lang w:val="en-IN"/>
        </w:rPr>
        <w:t xml:space="preserve">            </w:t>
      </w:r>
      <w:r>
        <w:drawing>
          <wp:inline distT="0" distB="0" distL="114300" distR="114300">
            <wp:extent cx="4378960" cy="2104390"/>
            <wp:effectExtent l="9525" t="9525" r="15875" b="1968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78960" cy="21043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875404"/>
    <w:p w14:paraId="432A530E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Open Attribute Table Of “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OEM_NursingHomes_001 (1)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” layer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</w:p>
    <w:p w14:paraId="0A394DA3">
      <w:r>
        <w:rPr>
          <w:rFonts w:hint="default"/>
          <w:lang w:val="en-IN"/>
        </w:rPr>
        <w:t xml:space="preserve">                        </w:t>
      </w:r>
      <w:r>
        <w:drawing>
          <wp:inline distT="0" distB="0" distL="114300" distR="114300">
            <wp:extent cx="3019425" cy="2279015"/>
            <wp:effectExtent l="9525" t="9525" r="19050" b="1270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2790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4792BD"/>
    <w:p w14:paraId="750483F1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Output of Attribute Table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42872DA3">
      <w:r>
        <w:rPr>
          <w:rFonts w:hint="default"/>
          <w:lang w:val="en-IN"/>
        </w:rPr>
        <w:t xml:space="preserve">  </w:t>
      </w:r>
      <w:r>
        <w:drawing>
          <wp:inline distT="0" distB="0" distL="114300" distR="114300">
            <wp:extent cx="5620385" cy="2463165"/>
            <wp:effectExtent l="9525" t="9525" r="24130" b="1143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20385" cy="24631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E75442"/>
    <w:p w14:paraId="5A3F201D"/>
    <w:p w14:paraId="54A9D26B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Vector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Data Management Tools &gt; Join Attributes by Location.. &gt;</w:t>
      </w:r>
    </w:p>
    <w:p w14:paraId="1B7FE6C1">
      <w:r>
        <w:rPr>
          <w:rFonts w:hint="default"/>
          <w:lang w:val="en-IN"/>
        </w:rPr>
        <w:t xml:space="preserve">           </w:t>
      </w:r>
      <w:r>
        <w:drawing>
          <wp:inline distT="0" distB="0" distL="114300" distR="114300">
            <wp:extent cx="4544695" cy="1670050"/>
            <wp:effectExtent l="9525" t="9525" r="17780" b="1206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44695" cy="1670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50EB97"/>
    <w:p w14:paraId="1D798C96"/>
    <w:p w14:paraId="1EE22424"/>
    <w:p w14:paraId="2201CBBD"/>
    <w:p w14:paraId="286EFD36"/>
    <w:p w14:paraId="53250F2E"/>
    <w:p w14:paraId="3039FC5D"/>
    <w:p w14:paraId="2D45DC6E"/>
    <w:p w14:paraId="53A926E2"/>
    <w:p w14:paraId="2A0BA56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Select nybb_12c(1) as Base Layer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OEM_NursingHomes_001 (1) as Join Layer &gt; Run &gt;</w:t>
      </w:r>
    </w:p>
    <w:p w14:paraId="4B3683BD">
      <w:r>
        <w:rPr>
          <w:rFonts w:hint="default"/>
          <w:lang w:val="en-IN"/>
        </w:rPr>
        <w:t xml:space="preserve">          </w:t>
      </w:r>
      <w:r>
        <w:drawing>
          <wp:inline distT="0" distB="0" distL="114300" distR="114300">
            <wp:extent cx="4577715" cy="3195955"/>
            <wp:effectExtent l="9525" t="9525" r="15240" b="1016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77715" cy="31959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DCA4DC"/>
    <w:p w14:paraId="7854195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Of Join Layer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</w:p>
    <w:p w14:paraId="7E6A4E04">
      <w:r>
        <w:rPr>
          <w:rFonts w:hint="default"/>
          <w:lang w:val="en-IN"/>
        </w:rPr>
        <w:t xml:space="preserve">         </w:t>
      </w:r>
      <w:r>
        <w:drawing>
          <wp:inline distT="0" distB="0" distL="114300" distR="114300">
            <wp:extent cx="4725035" cy="2586990"/>
            <wp:effectExtent l="9525" t="9525" r="20320" b="952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725035" cy="25869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A59C4F"/>
    <w:p w14:paraId="25DD1928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pen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Attribute Table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of Join Layer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2EB45F37">
      <w:r>
        <w:rPr>
          <w:rFonts w:hint="default"/>
          <w:lang w:val="en-IN"/>
        </w:rPr>
        <w:t xml:space="preserve">                      </w:t>
      </w:r>
      <w:r>
        <w:drawing>
          <wp:inline distT="0" distB="0" distL="114300" distR="114300">
            <wp:extent cx="3139440" cy="2118360"/>
            <wp:effectExtent l="9525" t="9525" r="20955" b="2095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139440" cy="21183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BF02F0F"/>
    <w:p w14:paraId="1A91AE8C"/>
    <w:p w14:paraId="694AB2E4"/>
    <w:p w14:paraId="125D2F54"/>
    <w:p w14:paraId="241C00B2"/>
    <w:p w14:paraId="2CA9FC6E"/>
    <w:p w14:paraId="053F98EA"/>
    <w:p w14:paraId="055DABB0"/>
    <w:p w14:paraId="50D15199"/>
    <w:p w14:paraId="71586BB1"/>
    <w:p w14:paraId="1C0D6B68"/>
    <w:p w14:paraId="6CA97947"/>
    <w:p w14:paraId="01E0137F"/>
    <w:p w14:paraId="40E97A25"/>
    <w:p w14:paraId="5EF6334F"/>
    <w:p w14:paraId="35FE0991"/>
    <w:p w14:paraId="0A08D3A6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of Attribute Table &gt;</w:t>
      </w:r>
    </w:p>
    <w:p w14:paraId="3A12748F">
      <w:r>
        <w:rPr>
          <w:rFonts w:hint="default"/>
          <w:lang w:val="en-IN"/>
        </w:rPr>
        <w:t xml:space="preserve">  </w:t>
      </w:r>
      <w:r>
        <w:drawing>
          <wp:inline distT="0" distB="0" distL="114300" distR="114300">
            <wp:extent cx="5673090" cy="3014345"/>
            <wp:effectExtent l="9525" t="9525" r="17145" b="2413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73090" cy="30143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D8F1A9"/>
    <w:p w14:paraId="601E0B5D"/>
    <w:p w14:paraId="736E9C48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Select Identify Features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7D6B5497">
      <w:r>
        <w:rPr>
          <w:rFonts w:hint="default"/>
          <w:lang w:val="en-IN"/>
        </w:rPr>
        <w:t xml:space="preserve">                         </w:t>
      </w:r>
      <w:r>
        <w:drawing>
          <wp:inline distT="0" distB="0" distL="114300" distR="114300">
            <wp:extent cx="2879725" cy="901065"/>
            <wp:effectExtent l="9525" t="9525" r="21590" b="1905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9010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6C8F0A"/>
    <w:p w14:paraId="0B7CA44D"/>
    <w:p w14:paraId="5DED84E6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Click Any Subject at Layer And see Output at Identify Features tab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22C1ABBD">
      <w:r>
        <w:rPr>
          <w:rFonts w:hint="default"/>
          <w:lang w:val="en-IN"/>
        </w:rPr>
        <w:t xml:space="preserve">        </w:t>
      </w:r>
      <w:r>
        <w:drawing>
          <wp:inline distT="0" distB="0" distL="114300" distR="114300">
            <wp:extent cx="4765040" cy="2403475"/>
            <wp:effectExtent l="9525" t="9525" r="10795" b="1016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765040" cy="24034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952E2B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20CE7D9C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148ED1E5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points in polygon analysis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414EDE50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Layer &gt; Add Layer &gt; Add Vector Layer &gt;</w:t>
      </w:r>
    </w:p>
    <w:p w14:paraId="5E47AE24">
      <w:r>
        <w:rPr>
          <w:rFonts w:hint="default"/>
          <w:lang w:val="en-IN"/>
        </w:rPr>
        <w:t xml:space="preserve">            </w:t>
      </w:r>
      <w:r>
        <w:drawing>
          <wp:inline distT="0" distB="0" distL="114300" distR="114300">
            <wp:extent cx="4201795" cy="831215"/>
            <wp:effectExtent l="9525" t="9525" r="10160" b="1270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201795" cy="8312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D11CBD"/>
    <w:p w14:paraId="3B9FD0C7"/>
    <w:p w14:paraId="4DC9DC1A"/>
    <w:p w14:paraId="4C6E05D8"/>
    <w:p w14:paraId="0F5C459A"/>
    <w:p w14:paraId="14E5738A"/>
    <w:p w14:paraId="709B7D15"/>
    <w:p w14:paraId="6151AB5D"/>
    <w:p w14:paraId="0D62D7AE"/>
    <w:p w14:paraId="5D4DEE2B"/>
    <w:p w14:paraId="5218E9AD"/>
    <w:p w14:paraId="1705396C"/>
    <w:p w14:paraId="7D2991AA"/>
    <w:p w14:paraId="046D82DC"/>
    <w:p w14:paraId="48F28164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Select “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ne_10m_admin_0_countries.zip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” file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Click add &gt;</w:t>
      </w:r>
    </w:p>
    <w:p w14:paraId="61B1185D">
      <w:r>
        <w:rPr>
          <w:rFonts w:hint="default"/>
          <w:lang w:val="en-IN"/>
        </w:rPr>
        <w:t xml:space="preserve">             </w:t>
      </w:r>
      <w:r>
        <w:drawing>
          <wp:inline distT="0" distB="0" distL="114300" distR="114300">
            <wp:extent cx="4133850" cy="3222625"/>
            <wp:effectExtent l="9525" t="9525" r="17145" b="1397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32226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1E865C"/>
    <w:p w14:paraId="38549D8E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Output After Adding Vector Layer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067BC838">
      <w:r>
        <w:rPr>
          <w:rFonts w:hint="default"/>
          <w:lang w:val="en-IN"/>
        </w:rPr>
        <w:t xml:space="preserve">     </w:t>
      </w:r>
      <w:r>
        <w:drawing>
          <wp:inline distT="0" distB="0" distL="114300" distR="114300">
            <wp:extent cx="5090160" cy="2117725"/>
            <wp:effectExtent l="9525" t="9525" r="20955" b="2159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90160" cy="21177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16C9433"/>
    <w:p w14:paraId="027B1A0E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Layer &gt; Add Layer &gt; Add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Delimited text Layer..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</w:p>
    <w:p w14:paraId="4917C691">
      <w:r>
        <w:rPr>
          <w:rFonts w:hint="default"/>
          <w:lang w:val="en-IN"/>
        </w:rPr>
        <w:t xml:space="preserve">             </w:t>
      </w:r>
      <w:r>
        <w:rPr>
          <w:rFonts w:hint="default"/>
          <w:lang w:val="en-US"/>
        </w:rPr>
        <w:t xml:space="preserve">   </w:t>
      </w:r>
      <w:r>
        <w:drawing>
          <wp:inline distT="0" distB="0" distL="114300" distR="114300">
            <wp:extent cx="3747135" cy="1054100"/>
            <wp:effectExtent l="9525" t="9525" r="22860" b="1841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747135" cy="10541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5E2ADC"/>
    <w:p w14:paraId="220DD747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Select “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earthquakes.csv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”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Select File format As csv and Geometry Definition As Point Coordinates &gt; Add &gt;</w:t>
      </w:r>
    </w:p>
    <w:p w14:paraId="2BF5DC5D">
      <w:r>
        <w:rPr>
          <w:rFonts w:hint="default"/>
          <w:lang w:val="en-IN"/>
        </w:rPr>
        <w:t xml:space="preserve">            </w:t>
      </w:r>
      <w:r>
        <w:drawing>
          <wp:inline distT="0" distB="0" distL="114300" distR="114300">
            <wp:extent cx="4224020" cy="3436620"/>
            <wp:effectExtent l="9525" t="9525" r="18415" b="1333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224020" cy="34366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1C818B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Output After adding Delimited Text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Layer &gt;</w:t>
      </w:r>
    </w:p>
    <w:p w14:paraId="41E4BEB7">
      <w:r>
        <w:rPr>
          <w:rFonts w:hint="default"/>
          <w:lang w:val="en-IN"/>
        </w:rPr>
        <w:t xml:space="preserve">     </w:t>
      </w:r>
      <w:r>
        <w:drawing>
          <wp:inline distT="0" distB="0" distL="114300" distR="114300">
            <wp:extent cx="5166360" cy="2228215"/>
            <wp:effectExtent l="9525" t="9525" r="20955" b="1778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166360" cy="22282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C6CFB9"/>
    <w:p w14:paraId="12F8D0D9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Vector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Analysis Tools &gt; Count Points in Polygon.. &gt;</w:t>
      </w:r>
    </w:p>
    <w:p w14:paraId="5730EFAE">
      <w:r>
        <w:rPr>
          <w:rFonts w:hint="default"/>
          <w:lang w:val="en-IN"/>
        </w:rPr>
        <w:t xml:space="preserve">              </w:t>
      </w:r>
      <w:r>
        <w:drawing>
          <wp:inline distT="0" distB="0" distL="114300" distR="114300">
            <wp:extent cx="4062095" cy="1065530"/>
            <wp:effectExtent l="9525" t="9525" r="12700" b="2222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062095" cy="10655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97CCC0"/>
    <w:p w14:paraId="2B41C93D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Calibri" w:hAnsi="Calibri" w:eastAsia="SimSun" w:cs="Times New Roman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Select 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ne_10m_admin_0_countries At Polygons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earthquakes at Ponits &gt; Class Field : location.name &gt; Count Field Name : Earth_count &gt; Run &gt;</w:t>
      </w:r>
    </w:p>
    <w:p w14:paraId="58BF66CE">
      <w:r>
        <w:rPr>
          <w:rFonts w:hint="default"/>
          <w:lang w:val="en-IN"/>
        </w:rPr>
        <w:t xml:space="preserve">           </w:t>
      </w:r>
      <w:r>
        <w:drawing>
          <wp:inline distT="0" distB="0" distL="114300" distR="114300">
            <wp:extent cx="4547235" cy="3174365"/>
            <wp:effectExtent l="9525" t="9525" r="15240" b="1651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547235" cy="31743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CC0939"/>
    <w:p w14:paraId="3DB3A9B5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Output After Adding New Analysis Layer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</w:p>
    <w:p w14:paraId="134806B4">
      <w:r>
        <w:rPr>
          <w:rFonts w:hint="default"/>
          <w:lang w:val="en-IN"/>
        </w:rPr>
        <w:t xml:space="preserve">         </w:t>
      </w:r>
      <w:r>
        <w:drawing>
          <wp:inline distT="0" distB="0" distL="114300" distR="114300">
            <wp:extent cx="4845685" cy="2075180"/>
            <wp:effectExtent l="9525" t="9525" r="21590" b="1841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845685" cy="20751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34CCC0"/>
    <w:p w14:paraId="0D2322C9"/>
    <w:p w14:paraId="4F84A656"/>
    <w:p w14:paraId="6964DC1D"/>
    <w:p w14:paraId="326CEEC4"/>
    <w:p w14:paraId="45A9D798"/>
    <w:p w14:paraId="3711BDCF"/>
    <w:p w14:paraId="67919020"/>
    <w:p w14:paraId="18837E5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Open Attribute Table of New Analysis Layer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4B341BC7">
      <w:r>
        <w:rPr>
          <w:rFonts w:hint="default"/>
          <w:lang w:val="en-IN"/>
        </w:rPr>
        <w:t xml:space="preserve">                          </w:t>
      </w:r>
      <w:r>
        <w:drawing>
          <wp:inline distT="0" distB="0" distL="114300" distR="114300">
            <wp:extent cx="2638425" cy="1836420"/>
            <wp:effectExtent l="9525" t="9525" r="19050" b="1333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8364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18C411"/>
    <w:p w14:paraId="6F61E03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Output Of Attribute Table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</w:p>
    <w:p w14:paraId="50357C62">
      <w:r>
        <w:rPr>
          <w:rFonts w:hint="default"/>
          <w:lang w:val="en-IN"/>
        </w:rPr>
        <w:t xml:space="preserve"> </w:t>
      </w:r>
      <w:r>
        <w:drawing>
          <wp:inline distT="0" distB="0" distL="114300" distR="114300">
            <wp:extent cx="5706745" cy="3032125"/>
            <wp:effectExtent l="9525" t="9525" r="13970" b="2159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06745" cy="30321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C12EA9"/>
    <w:p w14:paraId="2D3810ED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Select Identify Features &gt;</w:t>
      </w:r>
    </w:p>
    <w:p w14:paraId="7C5700D8">
      <w:r>
        <w:rPr>
          <w:rFonts w:hint="default"/>
          <w:lang w:val="en-IN"/>
        </w:rPr>
        <w:t xml:space="preserve">                       </w:t>
      </w:r>
      <w:r>
        <w:drawing>
          <wp:inline distT="0" distB="0" distL="114300" distR="114300">
            <wp:extent cx="2994025" cy="1108075"/>
            <wp:effectExtent l="9525" t="9525" r="13970" b="1016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994025" cy="11080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075AF6"/>
    <w:p w14:paraId="04FF4AE5"/>
    <w:p w14:paraId="4F92A601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Click Any Subject at Layer And see Output at Identify Features tab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09E9A5CD">
      <w:pPr>
        <w:rPr>
          <w:b/>
          <w:bCs/>
        </w:rPr>
      </w:pPr>
      <w:r>
        <w:rPr>
          <w:rFonts w:hint="default"/>
          <w:lang w:val="en-IN"/>
        </w:rPr>
        <w:t xml:space="preserve">  </w:t>
      </w:r>
      <w:r>
        <w:drawing>
          <wp:inline distT="0" distB="0" distL="114300" distR="114300">
            <wp:extent cx="5630545" cy="2869565"/>
            <wp:effectExtent l="9525" t="9525" r="13970" b="1651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28695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809966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0F7F5A52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792CB928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26F04DD9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7698C1CB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19AF34AB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10BF9349">
      <w:pPr>
        <w:keepNext w:val="0"/>
        <w:keepLines w:val="0"/>
        <w:widowControl/>
        <w:suppressLineNumbers w:val="0"/>
        <w:jc w:val="left"/>
        <w:rPr>
          <w:rFonts w:hint="default"/>
          <w:b/>
          <w:bCs/>
          <w:lang w:val="en-IN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P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erforming spatial queries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07C897D2">
      <w:pPr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>Layer &gt; Add Layer &gt; Add Vector Layer &gt;</w:t>
      </w:r>
    </w:p>
    <w:p w14:paraId="4ED20644">
      <w:r>
        <w:rPr>
          <w:rFonts w:hint="default"/>
          <w:lang w:val="en-US"/>
        </w:rPr>
        <w:t xml:space="preserve">            </w:t>
      </w:r>
      <w:r>
        <w:drawing>
          <wp:inline distT="0" distB="0" distL="114300" distR="114300">
            <wp:extent cx="4181475" cy="854075"/>
            <wp:effectExtent l="9525" t="9525" r="15240" b="203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8540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F2E9A3"/>
    <w:p w14:paraId="7343DFF5">
      <w:pPr>
        <w:rPr>
          <w:rFonts w:hint="default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>Select “</w:t>
      </w:r>
      <w:r>
        <w:rPr>
          <w:rFonts w:hint="default" w:ascii="Times New Roman" w:hAnsi="Times New Roman"/>
          <w:sz w:val="24"/>
          <w:szCs w:val="24"/>
          <w:lang w:val="en-US"/>
        </w:rPr>
        <w:t>ne_10m_populated_places_simple.zip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” file &gt; Add &gt;</w:t>
      </w:r>
    </w:p>
    <w:p w14:paraId="171EAD24">
      <w:r>
        <w:rPr>
          <w:rFonts w:hint="default"/>
          <w:lang w:val="en-US"/>
        </w:rPr>
        <w:t xml:space="preserve">                </w:t>
      </w:r>
      <w:r>
        <w:drawing>
          <wp:inline distT="0" distB="0" distL="114300" distR="114300">
            <wp:extent cx="3826510" cy="3112770"/>
            <wp:effectExtent l="9525" t="9525" r="19685" b="1714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826510" cy="31127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45E9F9"/>
    <w:p w14:paraId="38AC5038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After Adding “</w:t>
      </w:r>
      <w:r>
        <w:rPr>
          <w:rFonts w:hint="default" w:ascii="Times New Roman" w:hAnsi="Times New Roman" w:eastAsia="SimSun"/>
          <w:kern w:val="0"/>
          <w:sz w:val="24"/>
          <w:szCs w:val="24"/>
          <w:lang w:val="en-US" w:eastAsia="zh-CN"/>
        </w:rPr>
        <w:t>ne_10m_populated_places_simple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” vector layer &gt;</w:t>
      </w:r>
    </w:p>
    <w:p w14:paraId="3F30E31E">
      <w:r>
        <w:rPr>
          <w:rFonts w:hint="default"/>
          <w:lang w:val="en-US"/>
        </w:rPr>
        <w:t xml:space="preserve">   </w:t>
      </w:r>
      <w:r>
        <w:drawing>
          <wp:inline distT="0" distB="0" distL="114300" distR="114300">
            <wp:extent cx="5417185" cy="2331720"/>
            <wp:effectExtent l="9525" t="9525" r="13970" b="2095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17185" cy="23317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15D9AD"/>
    <w:p w14:paraId="3ACEC69B">
      <w:r>
        <w:rPr>
          <w:rFonts w:hint="default"/>
          <w:lang w:val="en-US"/>
        </w:rPr>
        <w:t xml:space="preserve">    </w:t>
      </w:r>
      <w:r>
        <w:drawing>
          <wp:inline distT="0" distB="0" distL="114300" distR="114300">
            <wp:extent cx="5422265" cy="2752725"/>
            <wp:effectExtent l="9525" t="9525" r="24130" b="11430"/>
            <wp:docPr id="2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5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22265" cy="27527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D50EA0C"/>
    <w:p w14:paraId="69AD9D0F"/>
    <w:p w14:paraId="464D753E"/>
    <w:p w14:paraId="19C61DAE"/>
    <w:p w14:paraId="5BBB2ED7"/>
    <w:p w14:paraId="3EC2123A"/>
    <w:p w14:paraId="5770E14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Layer &gt; Add Layer &gt; Add Vector Layer &gt;</w:t>
      </w:r>
    </w:p>
    <w:p w14:paraId="427A47F5">
      <w:r>
        <w:rPr>
          <w:rFonts w:hint="default"/>
          <w:lang w:val="en-US"/>
        </w:rPr>
        <w:t xml:space="preserve">              </w:t>
      </w:r>
      <w:r>
        <w:drawing>
          <wp:inline distT="0" distB="0" distL="114300" distR="114300">
            <wp:extent cx="4257040" cy="869950"/>
            <wp:effectExtent l="9525" t="9525" r="15875" b="1968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257040" cy="8699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DAFF8BF"/>
    <w:p w14:paraId="1F5EE9E4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Select “</w:t>
      </w:r>
      <w:r>
        <w:rPr>
          <w:rFonts w:hint="default" w:ascii="Times New Roman" w:hAnsi="Times New Roman" w:eastAsia="SimSun"/>
          <w:kern w:val="0"/>
          <w:sz w:val="24"/>
          <w:szCs w:val="24"/>
          <w:lang w:val="en-US" w:eastAsia="zh-CN"/>
        </w:rPr>
        <w:t>ne_10m_rivers_lake_centerlines.zip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” file &gt; Add &gt;</w:t>
      </w:r>
    </w:p>
    <w:p w14:paraId="3FEF8104">
      <w:r>
        <w:rPr>
          <w:rFonts w:hint="default"/>
          <w:lang w:val="en-US"/>
        </w:rPr>
        <w:t xml:space="preserve">          </w:t>
      </w:r>
      <w:r>
        <w:drawing>
          <wp:inline distT="0" distB="0" distL="114300" distR="114300">
            <wp:extent cx="4665345" cy="3795395"/>
            <wp:effectExtent l="9525" t="9525" r="19050" b="203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665345" cy="37953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2EDE5F"/>
    <w:p w14:paraId="0979E74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After Adding “</w:t>
      </w:r>
      <w:r>
        <w:rPr>
          <w:rFonts w:hint="default" w:ascii="Times New Roman" w:hAnsi="Times New Roman" w:eastAsia="SimSun"/>
          <w:kern w:val="0"/>
          <w:sz w:val="24"/>
          <w:szCs w:val="24"/>
          <w:lang w:val="en-US" w:eastAsia="zh-CN"/>
        </w:rPr>
        <w:t>ne_10m_rivers_lake_centerlines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” vector layer &gt;</w:t>
      </w:r>
    </w:p>
    <w:p w14:paraId="57E026D1">
      <w:r>
        <w:rPr>
          <w:rFonts w:hint="default"/>
          <w:lang w:val="en-US"/>
        </w:rPr>
        <w:t xml:space="preserve">   </w:t>
      </w:r>
      <w:r>
        <w:drawing>
          <wp:inline distT="0" distB="0" distL="114300" distR="114300">
            <wp:extent cx="5492750" cy="2353945"/>
            <wp:effectExtent l="9525" t="9525" r="14605" b="13970"/>
            <wp:docPr id="2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492750" cy="23539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A27B14"/>
    <w:p w14:paraId="47D259E8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</w:pPr>
    </w:p>
    <w:p w14:paraId="265D3F7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Vector &gt; Geoprocessing Tools &gt; Buffer &gt;</w:t>
      </w:r>
    </w:p>
    <w:p w14:paraId="61674937">
      <w:r>
        <w:rPr>
          <w:rFonts w:hint="default"/>
          <w:lang w:val="en-US"/>
        </w:rPr>
        <w:t xml:space="preserve">            </w:t>
      </w:r>
      <w:r>
        <w:drawing>
          <wp:inline distT="0" distB="0" distL="114300" distR="114300">
            <wp:extent cx="4413250" cy="908050"/>
            <wp:effectExtent l="9525" t="9525" r="12065" b="12065"/>
            <wp:docPr id="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7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413250" cy="908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CB7FF1"/>
    <w:p w14:paraId="3C0FF05F"/>
    <w:p w14:paraId="730CC8DC"/>
    <w:p w14:paraId="47EE3F57"/>
    <w:p w14:paraId="6C3BA087"/>
    <w:p w14:paraId="1DB9F23D"/>
    <w:p w14:paraId="62F9549D"/>
    <w:p w14:paraId="7F2941BE"/>
    <w:p w14:paraId="77FC2D32"/>
    <w:p w14:paraId="6A19E58B"/>
    <w:p w14:paraId="4E295A46"/>
    <w:p w14:paraId="02014E6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At Buffer Set Input Layer :</w:t>
      </w:r>
      <w:r>
        <w:rPr>
          <w:rFonts w:hint="default" w:ascii="Times New Roman" w:hAnsi="Times New Roman" w:eastAsia="SimSun"/>
          <w:kern w:val="0"/>
          <w:sz w:val="24"/>
          <w:szCs w:val="24"/>
          <w:lang w:val="en-US" w:eastAsia="zh-CN"/>
        </w:rPr>
        <w:t>ne_10m_rivers_lake_centerlines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 Distanace : 0.5000 &gt; Save &gt; Run &gt;</w:t>
      </w:r>
    </w:p>
    <w:p w14:paraId="36060006">
      <w:r>
        <w:rPr>
          <w:rFonts w:hint="default"/>
          <w:lang w:val="en-US"/>
        </w:rPr>
        <w:t xml:space="preserve">          </w:t>
      </w:r>
      <w:r>
        <w:drawing>
          <wp:inline distT="0" distB="0" distL="114300" distR="114300">
            <wp:extent cx="4558665" cy="3182620"/>
            <wp:effectExtent l="9525" t="9525" r="19050" b="23495"/>
            <wp:docPr id="2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8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558665" cy="31826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FE5141"/>
    <w:p w14:paraId="6B8C4128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of Buffered Layer &gt;</w:t>
      </w:r>
    </w:p>
    <w:p w14:paraId="53867A83">
      <w:r>
        <w:rPr>
          <w:rFonts w:hint="default"/>
          <w:lang w:val="en-US"/>
        </w:rPr>
        <w:t xml:space="preserve">    </w:t>
      </w:r>
      <w:r>
        <w:drawing>
          <wp:inline distT="0" distB="0" distL="114300" distR="114300">
            <wp:extent cx="5365115" cy="2281555"/>
            <wp:effectExtent l="9525" t="9525" r="20320" b="10160"/>
            <wp:docPr id="2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9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365115" cy="22815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A9B511"/>
    <w:p w14:paraId="09171AE3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Vector &gt; Research Tools &gt; Select by Location.. &gt; </w:t>
      </w:r>
    </w:p>
    <w:p w14:paraId="2B5C09EE">
      <w:r>
        <w:rPr>
          <w:rFonts w:hint="default"/>
          <w:lang w:val="en-US"/>
        </w:rPr>
        <w:t xml:space="preserve">                   </w:t>
      </w:r>
      <w:r>
        <w:drawing>
          <wp:inline distT="0" distB="0" distL="114300" distR="114300">
            <wp:extent cx="3333750" cy="1291590"/>
            <wp:effectExtent l="9525" t="9525" r="9525" b="9525"/>
            <wp:docPr id="2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10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129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154E488"/>
    <w:p w14:paraId="2D42E7D2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Select Features From : Buffered Layer That recently Created &gt; Check the Intersect Option &gt; By comparing to the features from : </w:t>
      </w:r>
      <w:r>
        <w:rPr>
          <w:rFonts w:hint="default" w:ascii="Times New Roman" w:hAnsi="Times New Roman" w:eastAsia="SimSun"/>
          <w:kern w:val="0"/>
          <w:sz w:val="24"/>
          <w:szCs w:val="24"/>
          <w:lang w:val="en-US" w:eastAsia="zh-CN"/>
        </w:rPr>
        <w:t>ne_10m_populated_places_simple layer &gt; Run &gt;</w:t>
      </w:r>
    </w:p>
    <w:p w14:paraId="09C0013F">
      <w:r>
        <w:rPr>
          <w:rFonts w:hint="default"/>
          <w:lang w:val="en-US"/>
        </w:rPr>
        <w:t xml:space="preserve">            </w:t>
      </w:r>
      <w:r>
        <w:drawing>
          <wp:inline distT="0" distB="0" distL="114300" distR="114300">
            <wp:extent cx="4207510" cy="2937510"/>
            <wp:effectExtent l="9525" t="9525" r="19685" b="9525"/>
            <wp:docPr id="2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1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207510" cy="29375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CFCECE"/>
    <w:p w14:paraId="4C1F29CE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After Using Research Tools To Layer &gt;</w:t>
      </w:r>
    </w:p>
    <w:p w14:paraId="4E0211F8">
      <w:r>
        <w:rPr>
          <w:rFonts w:hint="default"/>
          <w:lang w:val="en-US"/>
        </w:rPr>
        <w:t xml:space="preserve">    </w:t>
      </w:r>
      <w:r>
        <w:drawing>
          <wp:inline distT="0" distB="0" distL="114300" distR="114300">
            <wp:extent cx="5278755" cy="2266950"/>
            <wp:effectExtent l="9525" t="9525" r="15240" b="9525"/>
            <wp:docPr id="3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12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22669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FCE96D"/>
    <w:p w14:paraId="08F1AB7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Final Output After Adding Labels to the Layer &gt;</w:t>
      </w:r>
    </w:p>
    <w:p w14:paraId="0CB453F0">
      <w:r>
        <w:drawing>
          <wp:inline distT="0" distB="0" distL="114300" distR="114300">
            <wp:extent cx="5830570" cy="2503805"/>
            <wp:effectExtent l="9525" t="9525" r="12065" b="16510"/>
            <wp:docPr id="5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13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830570" cy="25038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3E60A6"/>
    <w:p w14:paraId="7174802B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sectPr>
      <w:headerReference r:id="rId3" w:type="default"/>
      <w:pgSz w:w="12240" w:h="20103"/>
      <w:pgMar w:top="1100" w:right="1519" w:bottom="1100" w:left="1519" w:header="720" w:footer="720" w:gutter="0"/>
      <w:pgBorders>
        <w:top w:val="single" w:color="auto" w:sz="4" w:space="1"/>
        <w:left w:val="single" w:color="auto" w:sz="4" w:space="4"/>
        <w:bottom w:val="single" w:color="auto" w:sz="4" w:space="1"/>
        <w:right w:val="single" w:color="auto" w:sz="4" w:space="4"/>
      </w:pgBorders>
      <w:cols w:space="0" w:num="1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E71382">
    <w:pPr>
      <w:pStyle w:val="40"/>
      <w:jc w:val="right"/>
      <w:rPr>
        <w:rFonts w:hint="default" w:ascii="Times New Roman" w:hAnsi="Times New Roman" w:cs="Times New Roman"/>
        <w:sz w:val="24"/>
        <w:szCs w:val="24"/>
        <w:lang w:val="en-US"/>
      </w:rPr>
    </w:pPr>
    <w:r>
      <w:rPr>
        <w:rFonts w:hint="default" w:ascii="Times New Roman" w:hAnsi="Times New Roman" w:cs="Times New Roman"/>
        <w:sz w:val="24"/>
        <w:szCs w:val="24"/>
        <w:lang w:val="en-US"/>
      </w:rPr>
      <w:t>ROLL NO.60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82"/>
      <w:lvlText w:val="%1."/>
      <w:lvlJc w:val="left"/>
      <w:pPr>
        <w:tabs>
          <w:tab w:val="left" w:pos="2040"/>
        </w:tabs>
        <w:ind w:left="2040" w:leftChars="800" w:hanging="360" w:hangingChars="20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81"/>
      <w:lvlText w:val="%1."/>
      <w:lvlJc w:val="left"/>
      <w:pPr>
        <w:tabs>
          <w:tab w:val="left" w:pos="1620"/>
        </w:tabs>
        <w:ind w:left="1620" w:leftChars="600" w:hanging="360" w:hangingChars="20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80"/>
      <w:lvlText w:val="%1."/>
      <w:lvlJc w:val="left"/>
      <w:pPr>
        <w:tabs>
          <w:tab w:val="left" w:pos="1200"/>
        </w:tabs>
        <w:ind w:left="1200" w:leftChars="400" w:hanging="360" w:hangingChars="200"/>
      </w:pPr>
    </w:lvl>
  </w:abstractNum>
  <w:abstractNum w:abstractNumId="3">
    <w:nsid w:val="FFFFFF7F"/>
    <w:multiLevelType w:val="singleLevel"/>
    <w:tmpl w:val="FFFFFF7F"/>
    <w:lvl w:ilvl="0" w:tentative="0">
      <w:start w:val="1"/>
      <w:numFmt w:val="decimal"/>
      <w:pStyle w:val="79"/>
      <w:lvlText w:val="%1."/>
      <w:lvlJc w:val="left"/>
      <w:pPr>
        <w:tabs>
          <w:tab w:val="left" w:pos="780"/>
        </w:tabs>
        <w:ind w:left="780" w:leftChars="200" w:hanging="360" w:hangingChars="200"/>
      </w:pPr>
    </w:lvl>
  </w:abstractNum>
  <w:abstractNum w:abstractNumId="4">
    <w:nsid w:val="FFFFFF80"/>
    <w:multiLevelType w:val="singleLevel"/>
    <w:tmpl w:val="FFFFFF80"/>
    <w:lvl w:ilvl="0" w:tentative="0">
      <w:start w:val="1"/>
      <w:numFmt w:val="bullet"/>
      <w:pStyle w:val="72"/>
      <w:lvlText w:val=""/>
      <w:lvlJc w:val="left"/>
      <w:pPr>
        <w:tabs>
          <w:tab w:val="left" w:pos="2040"/>
        </w:tabs>
        <w:ind w:left="2040" w:leftChars="800" w:hanging="360" w:hangingChars="200"/>
      </w:pPr>
      <w:rPr>
        <w:rFonts w:hint="default" w:ascii="Wingdings" w:hAnsi="Wingdings"/>
      </w:rPr>
    </w:lvl>
  </w:abstractNum>
  <w:abstractNum w:abstractNumId="5">
    <w:nsid w:val="FFFFFF81"/>
    <w:multiLevelType w:val="singleLevel"/>
    <w:tmpl w:val="FFFFFF81"/>
    <w:lvl w:ilvl="0" w:tentative="0">
      <w:start w:val="1"/>
      <w:numFmt w:val="bullet"/>
      <w:pStyle w:val="71"/>
      <w:lvlText w:val=""/>
      <w:lvlJc w:val="left"/>
      <w:pPr>
        <w:tabs>
          <w:tab w:val="left" w:pos="1620"/>
        </w:tabs>
        <w:ind w:left="1620" w:leftChars="600" w:hanging="360" w:hangingChars="200"/>
      </w:pPr>
      <w:rPr>
        <w:rFonts w:hint="default" w:ascii="Wingdings" w:hAnsi="Wingdings"/>
      </w:rPr>
    </w:lvl>
  </w:abstractNum>
  <w:abstractNum w:abstractNumId="6">
    <w:nsid w:val="FFFFFF82"/>
    <w:multiLevelType w:val="singleLevel"/>
    <w:tmpl w:val="FFFFFF82"/>
    <w:lvl w:ilvl="0" w:tentative="0">
      <w:start w:val="1"/>
      <w:numFmt w:val="bullet"/>
      <w:pStyle w:val="70"/>
      <w:lvlText w:val=""/>
      <w:lvlJc w:val="left"/>
      <w:pPr>
        <w:tabs>
          <w:tab w:val="left" w:pos="1200"/>
        </w:tabs>
        <w:ind w:left="1200" w:leftChars="400" w:hanging="360" w:hangingChars="200"/>
      </w:pPr>
      <w:rPr>
        <w:rFonts w:hint="default" w:ascii="Wingdings" w:hAnsi="Wingdings"/>
      </w:rPr>
    </w:lvl>
  </w:abstractNum>
  <w:abstractNum w:abstractNumId="7">
    <w:nsid w:val="FFFFFF83"/>
    <w:multiLevelType w:val="singleLevel"/>
    <w:tmpl w:val="FFFFFF83"/>
    <w:lvl w:ilvl="0" w:tentative="0">
      <w:start w:val="1"/>
      <w:numFmt w:val="bullet"/>
      <w:pStyle w:val="69"/>
      <w:lvlText w:val=""/>
      <w:lvlJc w:val="left"/>
      <w:pPr>
        <w:tabs>
          <w:tab w:val="left" w:pos="780"/>
        </w:tabs>
        <w:ind w:left="780" w:leftChars="200" w:hanging="360" w:hangingChars="200"/>
      </w:pPr>
      <w:rPr>
        <w:rFonts w:hint="default" w:ascii="Wingdings" w:hAnsi="Wingdings"/>
      </w:rPr>
    </w:lvl>
  </w:abstractNum>
  <w:abstractNum w:abstractNumId="8">
    <w:nsid w:val="FFFFFF88"/>
    <w:multiLevelType w:val="singleLevel"/>
    <w:tmpl w:val="FFFFFF88"/>
    <w:lvl w:ilvl="0" w:tentative="0">
      <w:start w:val="1"/>
      <w:numFmt w:val="decimal"/>
      <w:pStyle w:val="78"/>
      <w:lvlText w:val="%1."/>
      <w:lvlJc w:val="left"/>
      <w:pPr>
        <w:tabs>
          <w:tab w:val="left" w:pos="360"/>
        </w:tabs>
        <w:ind w:left="360" w:hanging="360" w:hangingChars="200"/>
      </w:pPr>
    </w:lvl>
  </w:abstractNum>
  <w:abstractNum w:abstractNumId="9">
    <w:nsid w:val="FFFFFF89"/>
    <w:multiLevelType w:val="singleLevel"/>
    <w:tmpl w:val="FFFFFF89"/>
    <w:lvl w:ilvl="0" w:tentative="0">
      <w:start w:val="1"/>
      <w:numFmt w:val="bullet"/>
      <w:pStyle w:val="68"/>
      <w:lvlText w:val=""/>
      <w:lvlJc w:val="left"/>
      <w:pPr>
        <w:tabs>
          <w:tab w:val="left" w:pos="360"/>
        </w:tabs>
        <w:ind w:left="360" w:hanging="360" w:hangingChars="200"/>
      </w:pPr>
      <w:rPr>
        <w:rFonts w:hint="default" w:ascii="Wingdings" w:hAnsi="Wingdings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4"/>
  <w:displayBackgroundShape w:val="1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720"/>
  <w:hyphenationZone w:val="360"/>
  <w:drawingGridVerticalSpacing w:val="156"/>
  <w:displayHorizontalDrawingGridEvery w:val="0"/>
  <w:displayVerticalDrawingGridEvery w:val="2"/>
  <w:characterSpacingControl w:val="doNotCompress"/>
  <w:compat>
    <w:spaceForUL/>
    <w:balanceSingleByteDoubleByteWidth/>
    <w:doNotLeaveBackslashAlone/>
    <w:ulTrailSpace/>
    <w:doNotExpandShiftReturn/>
    <w:footnoteLayoutLikeWW8/>
    <w:forgetLastTabAlignment/>
    <w:adjustLineHeightInTable/>
    <w:layoutRawTableWidth/>
    <w:layoutTableRowsApart/>
    <w:doNotBreakWrappedTables/>
    <w:doNotSnapToGridInCell/>
    <w:selectFldWithFirstOrLastChar/>
    <w:doNotWrapTextWithPunct/>
    <w:doNotUseEastAsianBreakRules/>
    <w:useWord2002TableStyleRu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075E10"/>
    <w:rsid w:val="00050A31"/>
    <w:rsid w:val="000716D2"/>
    <w:rsid w:val="00071AAB"/>
    <w:rsid w:val="000B76C4"/>
    <w:rsid w:val="000C5610"/>
    <w:rsid w:val="000E6552"/>
    <w:rsid w:val="000F3A4F"/>
    <w:rsid w:val="000F59AC"/>
    <w:rsid w:val="001364FE"/>
    <w:rsid w:val="001368DD"/>
    <w:rsid w:val="00147DB3"/>
    <w:rsid w:val="001518A5"/>
    <w:rsid w:val="00170095"/>
    <w:rsid w:val="00170E4F"/>
    <w:rsid w:val="001743F4"/>
    <w:rsid w:val="00187C33"/>
    <w:rsid w:val="001936B7"/>
    <w:rsid w:val="00196AB1"/>
    <w:rsid w:val="00201333"/>
    <w:rsid w:val="00210FA7"/>
    <w:rsid w:val="00216417"/>
    <w:rsid w:val="0026631D"/>
    <w:rsid w:val="002C2F53"/>
    <w:rsid w:val="0033518C"/>
    <w:rsid w:val="003437C2"/>
    <w:rsid w:val="00377186"/>
    <w:rsid w:val="003A1C03"/>
    <w:rsid w:val="00414627"/>
    <w:rsid w:val="00425D63"/>
    <w:rsid w:val="004643D8"/>
    <w:rsid w:val="00497C24"/>
    <w:rsid w:val="004C7BA5"/>
    <w:rsid w:val="004E7628"/>
    <w:rsid w:val="004F48F2"/>
    <w:rsid w:val="005149B1"/>
    <w:rsid w:val="005647F2"/>
    <w:rsid w:val="005662D1"/>
    <w:rsid w:val="00573A09"/>
    <w:rsid w:val="005A4526"/>
    <w:rsid w:val="005C1B16"/>
    <w:rsid w:val="005E53D0"/>
    <w:rsid w:val="006002EB"/>
    <w:rsid w:val="006128EF"/>
    <w:rsid w:val="006264B4"/>
    <w:rsid w:val="00643033"/>
    <w:rsid w:val="00644CC3"/>
    <w:rsid w:val="00661468"/>
    <w:rsid w:val="006649F0"/>
    <w:rsid w:val="0067245D"/>
    <w:rsid w:val="0068470E"/>
    <w:rsid w:val="00695DCD"/>
    <w:rsid w:val="006A05CC"/>
    <w:rsid w:val="006A35A7"/>
    <w:rsid w:val="007152D7"/>
    <w:rsid w:val="00746C14"/>
    <w:rsid w:val="007C2C59"/>
    <w:rsid w:val="00801F23"/>
    <w:rsid w:val="00837632"/>
    <w:rsid w:val="0085640F"/>
    <w:rsid w:val="008567AA"/>
    <w:rsid w:val="00892712"/>
    <w:rsid w:val="008A680A"/>
    <w:rsid w:val="008B0BB0"/>
    <w:rsid w:val="008E6C4B"/>
    <w:rsid w:val="008F18C0"/>
    <w:rsid w:val="00907648"/>
    <w:rsid w:val="00930FDE"/>
    <w:rsid w:val="00984C93"/>
    <w:rsid w:val="00987CE1"/>
    <w:rsid w:val="0099405C"/>
    <w:rsid w:val="009C600F"/>
    <w:rsid w:val="009D3723"/>
    <w:rsid w:val="009E04F2"/>
    <w:rsid w:val="00A03B7B"/>
    <w:rsid w:val="00A200C9"/>
    <w:rsid w:val="00A250D5"/>
    <w:rsid w:val="00A32F56"/>
    <w:rsid w:val="00A36028"/>
    <w:rsid w:val="00A91424"/>
    <w:rsid w:val="00AA2C77"/>
    <w:rsid w:val="00AC3FB9"/>
    <w:rsid w:val="00AC702A"/>
    <w:rsid w:val="00AD226F"/>
    <w:rsid w:val="00B13A52"/>
    <w:rsid w:val="00B24CF4"/>
    <w:rsid w:val="00B26993"/>
    <w:rsid w:val="00B4570C"/>
    <w:rsid w:val="00B5208C"/>
    <w:rsid w:val="00B74876"/>
    <w:rsid w:val="00BB7C2B"/>
    <w:rsid w:val="00BC1664"/>
    <w:rsid w:val="00BC2546"/>
    <w:rsid w:val="00C05085"/>
    <w:rsid w:val="00C1593D"/>
    <w:rsid w:val="00C56C7E"/>
    <w:rsid w:val="00C776A4"/>
    <w:rsid w:val="00CA2C6C"/>
    <w:rsid w:val="00CC0600"/>
    <w:rsid w:val="00CC78AC"/>
    <w:rsid w:val="00CF7953"/>
    <w:rsid w:val="00D07232"/>
    <w:rsid w:val="00D10245"/>
    <w:rsid w:val="00D21BDD"/>
    <w:rsid w:val="00D65F07"/>
    <w:rsid w:val="00D92BB7"/>
    <w:rsid w:val="00DC76D2"/>
    <w:rsid w:val="00DD30ED"/>
    <w:rsid w:val="00E64C21"/>
    <w:rsid w:val="00EC24C6"/>
    <w:rsid w:val="00EF2933"/>
    <w:rsid w:val="00F05146"/>
    <w:rsid w:val="00F1115D"/>
    <w:rsid w:val="00F3513C"/>
    <w:rsid w:val="00F465C5"/>
    <w:rsid w:val="00F5180D"/>
    <w:rsid w:val="00F51B21"/>
    <w:rsid w:val="00F51D87"/>
    <w:rsid w:val="00F8455C"/>
    <w:rsid w:val="082F7D82"/>
    <w:rsid w:val="084A791A"/>
    <w:rsid w:val="0A714E10"/>
    <w:rsid w:val="0AEE49C5"/>
    <w:rsid w:val="0B88519D"/>
    <w:rsid w:val="0DDA689E"/>
    <w:rsid w:val="156E2B63"/>
    <w:rsid w:val="167460BD"/>
    <w:rsid w:val="1A5C26E5"/>
    <w:rsid w:val="1FEF7E99"/>
    <w:rsid w:val="203B04ED"/>
    <w:rsid w:val="2062746A"/>
    <w:rsid w:val="2326369C"/>
    <w:rsid w:val="24B97C3C"/>
    <w:rsid w:val="28046769"/>
    <w:rsid w:val="29682AB9"/>
    <w:rsid w:val="2C622962"/>
    <w:rsid w:val="33FD2AB6"/>
    <w:rsid w:val="35D014D1"/>
    <w:rsid w:val="362A5E72"/>
    <w:rsid w:val="3AFE7B26"/>
    <w:rsid w:val="3D24686C"/>
    <w:rsid w:val="40A43FE1"/>
    <w:rsid w:val="40A46B0B"/>
    <w:rsid w:val="40A5279C"/>
    <w:rsid w:val="42FB311A"/>
    <w:rsid w:val="439C65F2"/>
    <w:rsid w:val="43B822A5"/>
    <w:rsid w:val="4401219E"/>
    <w:rsid w:val="44A60920"/>
    <w:rsid w:val="4CCA55D1"/>
    <w:rsid w:val="50891AAC"/>
    <w:rsid w:val="521057AD"/>
    <w:rsid w:val="526E1F1D"/>
    <w:rsid w:val="563B63C7"/>
    <w:rsid w:val="5A3257A7"/>
    <w:rsid w:val="5C8F0A7C"/>
    <w:rsid w:val="60BF18C7"/>
    <w:rsid w:val="6581709F"/>
    <w:rsid w:val="679D467D"/>
    <w:rsid w:val="67B02614"/>
    <w:rsid w:val="68831FC6"/>
    <w:rsid w:val="69AE3A7E"/>
    <w:rsid w:val="6F075E10"/>
    <w:rsid w:val="6F9B18B6"/>
    <w:rsid w:val="71E06E2B"/>
    <w:rsid w:val="7DF11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qFormat="1" w:unhideWhenUsed="0" w:uiPriority="0" w:semiHidden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qFormat="1" w:unhideWhenUsed="0" w:uiPriority="0" w:semiHidden="0" w:name="HTML Acronym"/>
    <w:lsdException w:qFormat="1"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qFormat="1"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qFormat="1" w:unhideWhenUsed="0" w:uiPriority="0" w:name="Normal Table"/>
    <w:lsdException w:qFormat="1" w:unhideWhenUsed="0" w:uiPriority="0" w:semiHidden="0" w:name="annotation subject"/>
    <w:lsdException w:qFormat="1" w:unhideWhenUsed="0" w:uiPriority="0" w:semiHidden="0" w:name="Table Simple 1"/>
    <w:lsdException w:qFormat="1" w:unhideWhenUsed="0" w:uiPriority="0" w:semiHidden="0" w:name="Table Simple 2"/>
    <w:lsdException w:qFormat="1" w:unhideWhenUsed="0" w:uiPriority="0" w:semiHidden="0" w:name="Table Simple 3"/>
    <w:lsdException w:qFormat="1" w:unhideWhenUsed="0" w:uiPriority="0" w:semiHidden="0" w:name="Table Classic 1"/>
    <w:lsdException w:qFormat="1" w:unhideWhenUsed="0" w:uiPriority="0" w:semiHidden="0" w:name="Table Classic 2"/>
    <w:lsdException w:qFormat="1" w:unhideWhenUsed="0" w:uiPriority="0" w:semiHidden="0" w:name="Table Classic 3"/>
    <w:lsdException w:qFormat="1" w:unhideWhenUsed="0" w:uiPriority="0" w:semiHidden="0" w:name="Table Classic 4"/>
    <w:lsdException w:qFormat="1" w:unhideWhenUsed="0" w:uiPriority="0" w:semiHidden="0" w:name="Table Colorful 1"/>
    <w:lsdException w:qFormat="1" w:unhideWhenUsed="0" w:uiPriority="0" w:semiHidden="0" w:name="Table Colorful 2"/>
    <w:lsdException w:qFormat="1" w:unhideWhenUsed="0" w:uiPriority="0" w:semiHidden="0" w:name="Table Colorful 3"/>
    <w:lsdException w:qFormat="1" w:unhideWhenUsed="0" w:uiPriority="0" w:semiHidden="0" w:name="Table Columns 1"/>
    <w:lsdException w:qFormat="1" w:unhideWhenUsed="0" w:uiPriority="0" w:semiHidden="0" w:name="Table Columns 2"/>
    <w:lsdException w:qFormat="1" w:unhideWhenUsed="0" w:uiPriority="0" w:semiHidden="0" w:name="Table Columns 3"/>
    <w:lsdException w:qFormat="1" w:unhideWhenUsed="0" w:uiPriority="0" w:semiHidden="0" w:name="Table Columns 4"/>
    <w:lsdException w:qFormat="1" w:unhideWhenUsed="0" w:uiPriority="0" w:semiHidden="0" w:name="Table Columns 5"/>
    <w:lsdException w:qFormat="1" w:unhideWhenUsed="0" w:uiPriority="0" w:semiHidden="0" w:name="Table Grid 1"/>
    <w:lsdException w:qFormat="1" w:unhideWhenUsed="0" w:uiPriority="0" w:semiHidden="0" w:name="Table Grid 2"/>
    <w:lsdException w:qFormat="1" w:unhideWhenUsed="0" w:uiPriority="0" w:semiHidden="0" w:name="Table Grid 3"/>
    <w:lsdException w:qFormat="1" w:unhideWhenUsed="0" w:uiPriority="0" w:semiHidden="0" w:name="Table Grid 4"/>
    <w:lsdException w:qFormat="1" w:unhideWhenUsed="0" w:uiPriority="0" w:semiHidden="0" w:name="Table Grid 5"/>
    <w:lsdException w:qFormat="1" w:unhideWhenUsed="0" w:uiPriority="0" w:semiHidden="0" w:name="Table Grid 6"/>
    <w:lsdException w:qFormat="1" w:unhideWhenUsed="0" w:uiPriority="0" w:semiHidden="0" w:name="Table Grid 7"/>
    <w:lsdException w:qFormat="1" w:unhideWhenUsed="0" w:uiPriority="0" w:semiHidden="0" w:name="Table Grid 8"/>
    <w:lsdException w:qFormat="1" w:unhideWhenUsed="0" w:uiPriority="0" w:semiHidden="0" w:name="Table List 1"/>
    <w:lsdException w:qFormat="1" w:unhideWhenUsed="0" w:uiPriority="0" w:semiHidden="0" w:name="Table List 2"/>
    <w:lsdException w:qFormat="1" w:unhideWhenUsed="0" w:uiPriority="0" w:semiHidden="0" w:name="Table List 3"/>
    <w:lsdException w:qFormat="1" w:unhideWhenUsed="0" w:uiPriority="0" w:semiHidden="0" w:name="Table List 4"/>
    <w:lsdException w:qFormat="1" w:unhideWhenUsed="0" w:uiPriority="0" w:semiHidden="0" w:name="Table List 5"/>
    <w:lsdException w:qFormat="1" w:unhideWhenUsed="0" w:uiPriority="0" w:semiHidden="0" w:name="Table List 6"/>
    <w:lsdException w:qFormat="1" w:unhideWhenUsed="0" w:uiPriority="0" w:semiHidden="0" w:name="Table List 7"/>
    <w:lsdException w:qFormat="1" w:unhideWhenUsed="0" w:uiPriority="0" w:semiHidden="0" w:name="Table List 8"/>
    <w:lsdException w:qFormat="1" w:unhideWhenUsed="0" w:uiPriority="0" w:semiHidden="0" w:name="Table 3D effects 1"/>
    <w:lsdException w:qFormat="1" w:unhideWhenUsed="0" w:uiPriority="0" w:semiHidden="0" w:name="Table 3D effects 2"/>
    <w:lsdException w:qFormat="1" w:unhideWhenUsed="0" w:uiPriority="0" w:semiHidden="0" w:name="Table 3D effects 3"/>
    <w:lsdException w:qFormat="1" w:unhideWhenUsed="0" w:uiPriority="0" w:semiHidden="0" w:name="Table Contemporary"/>
    <w:lsdException w:qFormat="1" w:unhideWhenUsed="0" w:uiPriority="0" w:semiHidden="0" w:name="Table Elegant"/>
    <w:lsdException w:qFormat="1" w:unhideWhenUsed="0" w:uiPriority="0" w:semiHidden="0" w:name="Table Professional"/>
    <w:lsdException w:qFormat="1" w:unhideWhenUsed="0" w:uiPriority="0" w:semiHidden="0" w:name="Table Subtle 1"/>
    <w:lsdException w:qFormat="1" w:unhideWhenUsed="0" w:uiPriority="0" w:semiHidden="0" w:name="Table Subtle 2"/>
    <w:lsdException w:qFormat="1" w:unhideWhenUsed="0" w:uiPriority="0" w:semiHidden="0" w:name="Table Web 1"/>
    <w:lsdException w:qFormat="1" w:unhideWhenUsed="0" w:uiPriority="0" w:semiHidden="0" w:name="Table Web 2"/>
    <w:lsdException w:qFormat="1"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qFormat="1" w:unhideWhenUsed="0" w:uiPriority="0" w:semiHidden="0" w:name="Table Theme"/>
    <w:lsdException w:qFormat="1" w:unhideWhenUsed="0" w:uiPriority="60" w:semiHidden="0" w:name="Light Shading"/>
    <w:lsdException w:qFormat="1"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b/>
      <w:bCs/>
      <w:sz w:val="32"/>
      <w:szCs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b/>
      <w:bCs/>
      <w:sz w:val="24"/>
      <w:szCs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7"/>
    </w:pPr>
    <w:rPr>
      <w:sz w:val="24"/>
      <w:szCs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8"/>
    </w:pPr>
    <w:rPr>
      <w:szCs w:val="21"/>
    </w:rPr>
  </w:style>
  <w:style w:type="character" w:default="1" w:styleId="11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Balloon Text"/>
    <w:basedOn w:val="1"/>
    <w:qFormat/>
    <w:uiPriority w:val="0"/>
    <w:rPr>
      <w:sz w:val="16"/>
      <w:szCs w:val="16"/>
    </w:rPr>
  </w:style>
  <w:style w:type="paragraph" w:styleId="14">
    <w:name w:val="Block Text"/>
    <w:basedOn w:val="1"/>
    <w:qFormat/>
    <w:uiPriority w:val="0"/>
    <w:pPr>
      <w:spacing w:after="120"/>
      <w:ind w:left="1440" w:leftChars="700" w:right="1440" w:rightChars="700"/>
    </w:pPr>
  </w:style>
  <w:style w:type="paragraph" w:styleId="15">
    <w:name w:val="Body Text"/>
    <w:basedOn w:val="1"/>
    <w:qFormat/>
    <w:uiPriority w:val="0"/>
    <w:pPr>
      <w:spacing w:after="120"/>
    </w:pPr>
  </w:style>
  <w:style w:type="paragraph" w:styleId="16">
    <w:name w:val="Body Text 2"/>
    <w:basedOn w:val="1"/>
    <w:qFormat/>
    <w:uiPriority w:val="0"/>
    <w:pPr>
      <w:spacing w:after="120" w:line="480" w:lineRule="auto"/>
    </w:pPr>
  </w:style>
  <w:style w:type="paragraph" w:styleId="17">
    <w:name w:val="Body Text 3"/>
    <w:basedOn w:val="1"/>
    <w:qFormat/>
    <w:uiPriority w:val="0"/>
    <w:pPr>
      <w:spacing w:after="120"/>
    </w:pPr>
    <w:rPr>
      <w:sz w:val="16"/>
      <w:szCs w:val="16"/>
    </w:rPr>
  </w:style>
  <w:style w:type="paragraph" w:styleId="18">
    <w:name w:val="Body Text First Indent"/>
    <w:basedOn w:val="15"/>
    <w:qFormat/>
    <w:uiPriority w:val="0"/>
    <w:pPr>
      <w:ind w:firstLine="420" w:firstLineChars="100"/>
    </w:pPr>
  </w:style>
  <w:style w:type="paragraph" w:styleId="19">
    <w:name w:val="Body Text Indent"/>
    <w:basedOn w:val="1"/>
    <w:qFormat/>
    <w:uiPriority w:val="0"/>
    <w:pPr>
      <w:spacing w:after="120"/>
      <w:ind w:left="420" w:leftChars="200"/>
    </w:pPr>
  </w:style>
  <w:style w:type="paragraph" w:styleId="20">
    <w:name w:val="Body Text First Indent 2"/>
    <w:basedOn w:val="19"/>
    <w:qFormat/>
    <w:uiPriority w:val="0"/>
    <w:pPr>
      <w:ind w:firstLine="420" w:firstLineChars="200"/>
    </w:pPr>
  </w:style>
  <w:style w:type="paragraph" w:styleId="21">
    <w:name w:val="Body Text Indent 2"/>
    <w:basedOn w:val="1"/>
    <w:qFormat/>
    <w:uiPriority w:val="0"/>
    <w:pPr>
      <w:spacing w:after="120" w:line="480" w:lineRule="auto"/>
      <w:ind w:left="420" w:leftChars="200"/>
    </w:pPr>
  </w:style>
  <w:style w:type="paragraph" w:styleId="22">
    <w:name w:val="Body Text Indent 3"/>
    <w:basedOn w:val="1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23">
    <w:name w:val="caption"/>
    <w:basedOn w:val="1"/>
    <w:next w:val="1"/>
    <w:semiHidden/>
    <w:unhideWhenUsed/>
    <w:qFormat/>
    <w:uiPriority w:val="0"/>
    <w:rPr>
      <w:rFonts w:ascii="Arial" w:hAnsi="Arial" w:eastAsia="黑体" w:cs="Arial"/>
      <w:sz w:val="20"/>
    </w:rPr>
  </w:style>
  <w:style w:type="paragraph" w:styleId="24">
    <w:name w:val="Closing"/>
    <w:basedOn w:val="1"/>
    <w:qFormat/>
    <w:uiPriority w:val="0"/>
    <w:pPr>
      <w:ind w:left="100" w:leftChars="2100"/>
    </w:pPr>
  </w:style>
  <w:style w:type="character" w:styleId="25">
    <w:name w:val="annotation reference"/>
    <w:basedOn w:val="11"/>
    <w:qFormat/>
    <w:uiPriority w:val="0"/>
    <w:rPr>
      <w:sz w:val="21"/>
      <w:szCs w:val="21"/>
    </w:rPr>
  </w:style>
  <w:style w:type="paragraph" w:styleId="26">
    <w:name w:val="annotation text"/>
    <w:basedOn w:val="1"/>
    <w:qFormat/>
    <w:uiPriority w:val="0"/>
    <w:pPr>
      <w:jc w:val="left"/>
    </w:pPr>
  </w:style>
  <w:style w:type="paragraph" w:styleId="27">
    <w:name w:val="annotation subject"/>
    <w:basedOn w:val="26"/>
    <w:next w:val="26"/>
    <w:qFormat/>
    <w:uiPriority w:val="0"/>
    <w:rPr>
      <w:b/>
      <w:bCs/>
    </w:rPr>
  </w:style>
  <w:style w:type="paragraph" w:styleId="28">
    <w:name w:val="Date"/>
    <w:basedOn w:val="1"/>
    <w:next w:val="1"/>
    <w:qFormat/>
    <w:uiPriority w:val="0"/>
    <w:pPr>
      <w:ind w:left="100" w:leftChars="2500"/>
    </w:pPr>
  </w:style>
  <w:style w:type="paragraph" w:styleId="29">
    <w:name w:val="Document Map"/>
    <w:basedOn w:val="1"/>
    <w:qFormat/>
    <w:uiPriority w:val="0"/>
    <w:pPr>
      <w:shd w:val="clear" w:color="auto" w:fill="000080"/>
    </w:pPr>
  </w:style>
  <w:style w:type="paragraph" w:styleId="30">
    <w:name w:val="E-mail Signature"/>
    <w:basedOn w:val="1"/>
    <w:qFormat/>
    <w:uiPriority w:val="0"/>
  </w:style>
  <w:style w:type="character" w:styleId="31">
    <w:name w:val="Emphasis"/>
    <w:basedOn w:val="11"/>
    <w:qFormat/>
    <w:uiPriority w:val="0"/>
    <w:rPr>
      <w:i/>
      <w:iCs/>
    </w:rPr>
  </w:style>
  <w:style w:type="character" w:styleId="32">
    <w:name w:val="endnote reference"/>
    <w:basedOn w:val="11"/>
    <w:qFormat/>
    <w:uiPriority w:val="0"/>
    <w:rPr>
      <w:vertAlign w:val="superscript"/>
    </w:rPr>
  </w:style>
  <w:style w:type="paragraph" w:styleId="33">
    <w:name w:val="endnote text"/>
    <w:basedOn w:val="1"/>
    <w:qFormat/>
    <w:uiPriority w:val="0"/>
    <w:pPr>
      <w:snapToGrid w:val="0"/>
      <w:jc w:val="left"/>
    </w:pPr>
  </w:style>
  <w:style w:type="paragraph" w:styleId="34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snapToGrid w:val="0"/>
      <w:ind w:left="100" w:leftChars="1400"/>
    </w:pPr>
    <w:rPr>
      <w:rFonts w:ascii="Arial" w:hAnsi="Arial" w:cs="Arial"/>
      <w:sz w:val="24"/>
      <w:szCs w:val="24"/>
    </w:rPr>
  </w:style>
  <w:style w:type="paragraph" w:styleId="35">
    <w:name w:val="envelope return"/>
    <w:basedOn w:val="1"/>
    <w:qFormat/>
    <w:uiPriority w:val="0"/>
    <w:pPr>
      <w:snapToGrid w:val="0"/>
    </w:pPr>
    <w:rPr>
      <w:rFonts w:ascii="Arial" w:hAnsi="Arial" w:cs="Arial"/>
    </w:rPr>
  </w:style>
  <w:style w:type="character" w:styleId="36">
    <w:name w:val="FollowedHyperlink"/>
    <w:basedOn w:val="11"/>
    <w:qFormat/>
    <w:uiPriority w:val="0"/>
    <w:rPr>
      <w:color w:val="800080"/>
      <w:u w:val="single"/>
    </w:rPr>
  </w:style>
  <w:style w:type="paragraph" w:styleId="3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38">
    <w:name w:val="footnote reference"/>
    <w:basedOn w:val="11"/>
    <w:qFormat/>
    <w:uiPriority w:val="0"/>
    <w:rPr>
      <w:vertAlign w:val="superscript"/>
    </w:rPr>
  </w:style>
  <w:style w:type="paragraph" w:styleId="39">
    <w:name w:val="footnote text"/>
    <w:basedOn w:val="1"/>
    <w:qFormat/>
    <w:uiPriority w:val="0"/>
    <w:pPr>
      <w:snapToGrid w:val="0"/>
      <w:jc w:val="left"/>
    </w:pPr>
    <w:rPr>
      <w:sz w:val="18"/>
      <w:szCs w:val="18"/>
    </w:rPr>
  </w:style>
  <w:style w:type="paragraph" w:styleId="40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41">
    <w:name w:val="HTML Acronym"/>
    <w:basedOn w:val="11"/>
    <w:qFormat/>
    <w:uiPriority w:val="0"/>
  </w:style>
  <w:style w:type="paragraph" w:styleId="42">
    <w:name w:val="HTML Address"/>
    <w:basedOn w:val="1"/>
    <w:qFormat/>
    <w:uiPriority w:val="0"/>
    <w:rPr>
      <w:i/>
      <w:iCs/>
    </w:rPr>
  </w:style>
  <w:style w:type="character" w:styleId="43">
    <w:name w:val="HTML Cite"/>
    <w:basedOn w:val="11"/>
    <w:qFormat/>
    <w:uiPriority w:val="0"/>
    <w:rPr>
      <w:i/>
      <w:iCs/>
    </w:rPr>
  </w:style>
  <w:style w:type="character" w:styleId="44">
    <w:name w:val="HTML Code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45">
    <w:name w:val="HTML Definition"/>
    <w:basedOn w:val="11"/>
    <w:qFormat/>
    <w:uiPriority w:val="0"/>
    <w:rPr>
      <w:i/>
      <w:iCs/>
    </w:rPr>
  </w:style>
  <w:style w:type="character" w:styleId="46">
    <w:name w:val="HTML Keyboard"/>
    <w:basedOn w:val="11"/>
    <w:qFormat/>
    <w:uiPriority w:val="0"/>
    <w:rPr>
      <w:rFonts w:ascii="Courier New" w:hAnsi="Courier New" w:cs="Courier New"/>
      <w:sz w:val="20"/>
      <w:szCs w:val="20"/>
    </w:rPr>
  </w:style>
  <w:style w:type="paragraph" w:styleId="47">
    <w:name w:val="HTML Preformatted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SimSun" w:hAnsi="SimSun" w:eastAsia="SimSun" w:cs="SimSun"/>
      <w:kern w:val="0"/>
      <w:sz w:val="24"/>
      <w:szCs w:val="24"/>
      <w:lang w:val="en-US" w:eastAsia="zh-CN" w:bidi="ar"/>
    </w:rPr>
  </w:style>
  <w:style w:type="character" w:styleId="48">
    <w:name w:val="HTML Sample"/>
    <w:basedOn w:val="11"/>
    <w:qFormat/>
    <w:uiPriority w:val="0"/>
    <w:rPr>
      <w:rFonts w:ascii="Courier New" w:hAnsi="Courier New" w:cs="Courier New"/>
    </w:rPr>
  </w:style>
  <w:style w:type="character" w:styleId="49">
    <w:name w:val="HTML Typewriter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50">
    <w:name w:val="HTML Variable"/>
    <w:basedOn w:val="11"/>
    <w:qFormat/>
    <w:uiPriority w:val="0"/>
    <w:rPr>
      <w:i/>
      <w:iCs/>
    </w:rPr>
  </w:style>
  <w:style w:type="character" w:styleId="51">
    <w:name w:val="Hyperlink"/>
    <w:basedOn w:val="11"/>
    <w:qFormat/>
    <w:uiPriority w:val="0"/>
    <w:rPr>
      <w:color w:val="0000FF"/>
      <w:u w:val="single"/>
    </w:rPr>
  </w:style>
  <w:style w:type="paragraph" w:styleId="52">
    <w:name w:val="index 1"/>
    <w:basedOn w:val="1"/>
    <w:next w:val="1"/>
    <w:qFormat/>
    <w:uiPriority w:val="0"/>
  </w:style>
  <w:style w:type="paragraph" w:styleId="53">
    <w:name w:val="index 2"/>
    <w:basedOn w:val="1"/>
    <w:next w:val="1"/>
    <w:qFormat/>
    <w:uiPriority w:val="0"/>
    <w:pPr>
      <w:ind w:left="200" w:leftChars="200"/>
    </w:pPr>
  </w:style>
  <w:style w:type="paragraph" w:styleId="54">
    <w:name w:val="index 3"/>
    <w:basedOn w:val="1"/>
    <w:next w:val="1"/>
    <w:qFormat/>
    <w:uiPriority w:val="0"/>
    <w:pPr>
      <w:ind w:left="400" w:leftChars="400"/>
    </w:pPr>
  </w:style>
  <w:style w:type="paragraph" w:styleId="55">
    <w:name w:val="index 4"/>
    <w:basedOn w:val="1"/>
    <w:next w:val="1"/>
    <w:qFormat/>
    <w:uiPriority w:val="0"/>
    <w:pPr>
      <w:ind w:left="600" w:leftChars="600"/>
    </w:pPr>
  </w:style>
  <w:style w:type="paragraph" w:styleId="56">
    <w:name w:val="index 5"/>
    <w:basedOn w:val="1"/>
    <w:next w:val="1"/>
    <w:qFormat/>
    <w:uiPriority w:val="0"/>
    <w:pPr>
      <w:ind w:left="800" w:leftChars="800"/>
    </w:pPr>
  </w:style>
  <w:style w:type="paragraph" w:styleId="57">
    <w:name w:val="index 6"/>
    <w:basedOn w:val="1"/>
    <w:next w:val="1"/>
    <w:qFormat/>
    <w:uiPriority w:val="0"/>
    <w:pPr>
      <w:ind w:left="1000" w:leftChars="1000"/>
    </w:pPr>
  </w:style>
  <w:style w:type="paragraph" w:styleId="58">
    <w:name w:val="index 7"/>
    <w:basedOn w:val="1"/>
    <w:next w:val="1"/>
    <w:qFormat/>
    <w:uiPriority w:val="0"/>
    <w:pPr>
      <w:ind w:left="1200" w:leftChars="1200"/>
    </w:pPr>
  </w:style>
  <w:style w:type="paragraph" w:styleId="59">
    <w:name w:val="index 8"/>
    <w:basedOn w:val="1"/>
    <w:next w:val="1"/>
    <w:qFormat/>
    <w:uiPriority w:val="0"/>
    <w:pPr>
      <w:ind w:left="1400" w:leftChars="1400"/>
    </w:pPr>
  </w:style>
  <w:style w:type="paragraph" w:styleId="60">
    <w:name w:val="index 9"/>
    <w:basedOn w:val="1"/>
    <w:next w:val="1"/>
    <w:qFormat/>
    <w:uiPriority w:val="0"/>
    <w:pPr>
      <w:ind w:left="1600" w:leftChars="1600"/>
    </w:pPr>
  </w:style>
  <w:style w:type="paragraph" w:styleId="61">
    <w:name w:val="index heading"/>
    <w:basedOn w:val="1"/>
    <w:next w:val="52"/>
    <w:qFormat/>
    <w:uiPriority w:val="0"/>
    <w:rPr>
      <w:rFonts w:ascii="Arial" w:hAnsi="Arial" w:cs="Arial"/>
      <w:b/>
      <w:bCs/>
    </w:rPr>
  </w:style>
  <w:style w:type="character" w:styleId="62">
    <w:name w:val="line number"/>
    <w:basedOn w:val="11"/>
    <w:qFormat/>
    <w:uiPriority w:val="0"/>
  </w:style>
  <w:style w:type="paragraph" w:styleId="63">
    <w:name w:val="List"/>
    <w:basedOn w:val="1"/>
    <w:qFormat/>
    <w:uiPriority w:val="0"/>
    <w:pPr>
      <w:ind w:left="200" w:hanging="200" w:hangingChars="200"/>
    </w:pPr>
  </w:style>
  <w:style w:type="paragraph" w:styleId="64">
    <w:name w:val="List 2"/>
    <w:basedOn w:val="1"/>
    <w:qFormat/>
    <w:uiPriority w:val="0"/>
    <w:pPr>
      <w:ind w:left="100" w:leftChars="200" w:hanging="200" w:hangingChars="200"/>
    </w:pPr>
  </w:style>
  <w:style w:type="paragraph" w:styleId="65">
    <w:name w:val="List 3"/>
    <w:basedOn w:val="1"/>
    <w:qFormat/>
    <w:uiPriority w:val="0"/>
    <w:pPr>
      <w:ind w:left="100" w:leftChars="400" w:hanging="200" w:hangingChars="200"/>
    </w:pPr>
  </w:style>
  <w:style w:type="paragraph" w:styleId="66">
    <w:name w:val="List 4"/>
    <w:basedOn w:val="1"/>
    <w:qFormat/>
    <w:uiPriority w:val="0"/>
    <w:pPr>
      <w:ind w:left="100" w:leftChars="600" w:hanging="200" w:hangingChars="200"/>
    </w:pPr>
  </w:style>
  <w:style w:type="paragraph" w:styleId="67">
    <w:name w:val="List 5"/>
    <w:basedOn w:val="1"/>
    <w:qFormat/>
    <w:uiPriority w:val="0"/>
    <w:pPr>
      <w:ind w:left="100" w:leftChars="800" w:hanging="200" w:hangingChars="200"/>
    </w:pPr>
  </w:style>
  <w:style w:type="paragraph" w:styleId="68">
    <w:name w:val="List Bullet"/>
    <w:basedOn w:val="1"/>
    <w:qFormat/>
    <w:uiPriority w:val="0"/>
    <w:pPr>
      <w:numPr>
        <w:ilvl w:val="0"/>
        <w:numId w:val="1"/>
      </w:numPr>
    </w:pPr>
  </w:style>
  <w:style w:type="paragraph" w:styleId="69">
    <w:name w:val="List Bullet 2"/>
    <w:basedOn w:val="1"/>
    <w:qFormat/>
    <w:uiPriority w:val="0"/>
    <w:pPr>
      <w:numPr>
        <w:ilvl w:val="0"/>
        <w:numId w:val="2"/>
      </w:numPr>
    </w:pPr>
  </w:style>
  <w:style w:type="paragraph" w:styleId="70">
    <w:name w:val="List Bullet 3"/>
    <w:basedOn w:val="1"/>
    <w:qFormat/>
    <w:uiPriority w:val="0"/>
    <w:pPr>
      <w:numPr>
        <w:ilvl w:val="0"/>
        <w:numId w:val="3"/>
      </w:numPr>
    </w:pPr>
  </w:style>
  <w:style w:type="paragraph" w:styleId="71">
    <w:name w:val="List Bullet 4"/>
    <w:basedOn w:val="1"/>
    <w:qFormat/>
    <w:uiPriority w:val="0"/>
    <w:pPr>
      <w:numPr>
        <w:ilvl w:val="0"/>
        <w:numId w:val="4"/>
      </w:numPr>
    </w:pPr>
  </w:style>
  <w:style w:type="paragraph" w:styleId="72">
    <w:name w:val="List Bullet 5"/>
    <w:basedOn w:val="1"/>
    <w:qFormat/>
    <w:uiPriority w:val="0"/>
    <w:pPr>
      <w:numPr>
        <w:ilvl w:val="0"/>
        <w:numId w:val="5"/>
      </w:numPr>
    </w:pPr>
  </w:style>
  <w:style w:type="paragraph" w:styleId="73">
    <w:name w:val="List Continue"/>
    <w:basedOn w:val="1"/>
    <w:qFormat/>
    <w:uiPriority w:val="0"/>
    <w:pPr>
      <w:spacing w:after="120"/>
      <w:ind w:left="420" w:leftChars="200"/>
    </w:pPr>
  </w:style>
  <w:style w:type="paragraph" w:styleId="74">
    <w:name w:val="List Continue 2"/>
    <w:basedOn w:val="1"/>
    <w:qFormat/>
    <w:uiPriority w:val="0"/>
    <w:pPr>
      <w:spacing w:after="120"/>
      <w:ind w:left="840" w:leftChars="400"/>
    </w:pPr>
  </w:style>
  <w:style w:type="paragraph" w:styleId="75">
    <w:name w:val="List Continue 3"/>
    <w:basedOn w:val="1"/>
    <w:qFormat/>
    <w:uiPriority w:val="0"/>
    <w:pPr>
      <w:spacing w:after="120"/>
      <w:ind w:left="1260" w:leftChars="600"/>
    </w:pPr>
  </w:style>
  <w:style w:type="paragraph" w:styleId="76">
    <w:name w:val="List Continue 4"/>
    <w:basedOn w:val="1"/>
    <w:qFormat/>
    <w:uiPriority w:val="0"/>
    <w:pPr>
      <w:spacing w:after="120"/>
      <w:ind w:left="1680" w:leftChars="800"/>
    </w:pPr>
  </w:style>
  <w:style w:type="paragraph" w:styleId="77">
    <w:name w:val="List Continue 5"/>
    <w:basedOn w:val="1"/>
    <w:qFormat/>
    <w:uiPriority w:val="0"/>
    <w:pPr>
      <w:spacing w:after="120"/>
      <w:ind w:left="2100" w:leftChars="1000"/>
    </w:pPr>
  </w:style>
  <w:style w:type="paragraph" w:styleId="78">
    <w:name w:val="List Number"/>
    <w:basedOn w:val="1"/>
    <w:qFormat/>
    <w:uiPriority w:val="0"/>
    <w:pPr>
      <w:numPr>
        <w:ilvl w:val="0"/>
        <w:numId w:val="6"/>
      </w:numPr>
    </w:pPr>
  </w:style>
  <w:style w:type="paragraph" w:styleId="79">
    <w:name w:val="List Number 2"/>
    <w:basedOn w:val="1"/>
    <w:qFormat/>
    <w:uiPriority w:val="0"/>
    <w:pPr>
      <w:numPr>
        <w:ilvl w:val="0"/>
        <w:numId w:val="7"/>
      </w:numPr>
    </w:pPr>
  </w:style>
  <w:style w:type="paragraph" w:styleId="80">
    <w:name w:val="List Number 3"/>
    <w:basedOn w:val="1"/>
    <w:qFormat/>
    <w:uiPriority w:val="0"/>
    <w:pPr>
      <w:numPr>
        <w:ilvl w:val="0"/>
        <w:numId w:val="8"/>
      </w:numPr>
    </w:pPr>
  </w:style>
  <w:style w:type="paragraph" w:styleId="81">
    <w:name w:val="List Number 4"/>
    <w:basedOn w:val="1"/>
    <w:qFormat/>
    <w:uiPriority w:val="0"/>
    <w:pPr>
      <w:numPr>
        <w:ilvl w:val="0"/>
        <w:numId w:val="9"/>
      </w:numPr>
    </w:pPr>
  </w:style>
  <w:style w:type="paragraph" w:styleId="82">
    <w:name w:val="List Number 5"/>
    <w:basedOn w:val="1"/>
    <w:qFormat/>
    <w:uiPriority w:val="0"/>
    <w:pPr>
      <w:numPr>
        <w:ilvl w:val="0"/>
        <w:numId w:val="10"/>
      </w:numPr>
    </w:pPr>
  </w:style>
  <w:style w:type="paragraph" w:styleId="83">
    <w:name w:val="macro"/>
    <w:qFormat/>
    <w:uiPriority w:val="0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snapToGrid w:val="0"/>
    </w:pPr>
    <w:rPr>
      <w:rFonts w:ascii="Courier New" w:hAnsi="Courier New" w:cs="Courier New" w:eastAsiaTheme="minorEastAsia"/>
      <w:kern w:val="2"/>
      <w:sz w:val="24"/>
      <w:szCs w:val="24"/>
      <w:lang w:val="en-US" w:eastAsia="zh-CN" w:bidi="ar-SA"/>
    </w:rPr>
  </w:style>
  <w:style w:type="paragraph" w:styleId="84">
    <w:name w:val="Message Header"/>
    <w:basedOn w:val="1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Arial" w:hAnsi="Arial" w:cs="Arial"/>
      <w:sz w:val="24"/>
      <w:szCs w:val="24"/>
    </w:rPr>
  </w:style>
  <w:style w:type="paragraph" w:styleId="85">
    <w:name w:val="Normal (Web)"/>
    <w:basedOn w:val="1"/>
    <w:qFormat/>
    <w:uiPriority w:val="0"/>
    <w:rPr>
      <w:sz w:val="24"/>
      <w:szCs w:val="24"/>
    </w:rPr>
  </w:style>
  <w:style w:type="paragraph" w:styleId="86">
    <w:name w:val="Normal Indent"/>
    <w:basedOn w:val="1"/>
    <w:qFormat/>
    <w:uiPriority w:val="0"/>
    <w:pPr>
      <w:ind w:firstLine="420" w:firstLineChars="200"/>
    </w:pPr>
  </w:style>
  <w:style w:type="paragraph" w:styleId="87">
    <w:name w:val="Note Heading"/>
    <w:basedOn w:val="1"/>
    <w:next w:val="1"/>
    <w:qFormat/>
    <w:uiPriority w:val="0"/>
    <w:pPr>
      <w:jc w:val="center"/>
    </w:pPr>
  </w:style>
  <w:style w:type="character" w:styleId="88">
    <w:name w:val="page number"/>
    <w:basedOn w:val="11"/>
    <w:qFormat/>
    <w:uiPriority w:val="0"/>
  </w:style>
  <w:style w:type="paragraph" w:styleId="89">
    <w:name w:val="Plain Text"/>
    <w:basedOn w:val="1"/>
    <w:qFormat/>
    <w:uiPriority w:val="0"/>
    <w:rPr>
      <w:rFonts w:ascii="SimSun" w:hAnsi="Courier New" w:cs="Courier New"/>
      <w:szCs w:val="21"/>
    </w:rPr>
  </w:style>
  <w:style w:type="paragraph" w:styleId="90">
    <w:name w:val="Salutation"/>
    <w:basedOn w:val="1"/>
    <w:next w:val="1"/>
    <w:qFormat/>
    <w:uiPriority w:val="0"/>
  </w:style>
  <w:style w:type="paragraph" w:styleId="91">
    <w:name w:val="Signature"/>
    <w:basedOn w:val="1"/>
    <w:qFormat/>
    <w:uiPriority w:val="0"/>
    <w:pPr>
      <w:ind w:left="100" w:leftChars="2100"/>
    </w:pPr>
  </w:style>
  <w:style w:type="character" w:styleId="92">
    <w:name w:val="Strong"/>
    <w:basedOn w:val="11"/>
    <w:qFormat/>
    <w:uiPriority w:val="0"/>
    <w:rPr>
      <w:b/>
      <w:bCs/>
    </w:rPr>
  </w:style>
  <w:style w:type="paragraph" w:styleId="93">
    <w:name w:val="Subtitle"/>
    <w:basedOn w:val="1"/>
    <w:qFormat/>
    <w:uiPriority w:val="0"/>
    <w:pPr>
      <w:spacing w:before="240" w:after="60" w:line="312" w:lineRule="auto"/>
      <w:jc w:val="center"/>
      <w:outlineLvl w:val="1"/>
    </w:pPr>
    <w:rPr>
      <w:rFonts w:ascii="Arial" w:hAnsi="Arial" w:cs="Arial"/>
      <w:b/>
      <w:bCs/>
      <w:kern w:val="28"/>
      <w:sz w:val="32"/>
      <w:szCs w:val="32"/>
    </w:rPr>
  </w:style>
  <w:style w:type="table" w:styleId="94">
    <w:name w:val="Table 3D effects 1"/>
    <w:basedOn w:val="12"/>
    <w:qFormat/>
    <w:uiPriority w:val="0"/>
    <w:pPr>
      <w:widowControl w:val="0"/>
      <w:jc w:val="both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bottom w:val="single" w:color="FFFFFF" w:sz="6" w:space="0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left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bottom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95">
    <w:name w:val="Table 3D effects 2"/>
    <w:basedOn w:val="12"/>
    <w:qFormat/>
    <w:uiPriority w:val="0"/>
    <w:pPr>
      <w:widowControl w:val="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6">
    <w:name w:val="Table 3D effects 3"/>
    <w:basedOn w:val="12"/>
    <w:qFormat/>
    <w:uiPriority w:val="0"/>
    <w:pPr>
      <w:widowControl w:val="0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7">
    <w:name w:val="Table Classic 1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8">
    <w:name w:val="Table Classic 2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9">
    <w:name w:val="Table Classic 3"/>
    <w:basedOn w:val="12"/>
    <w:qFormat/>
    <w:uiPriority w:val="0"/>
    <w:pPr>
      <w:widowControl w:val="0"/>
      <w:jc w:val="both"/>
    </w:pPr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100">
    <w:name w:val="Table Classic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left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01">
    <w:name w:val="Table Colorful 1"/>
    <w:basedOn w:val="12"/>
    <w:qFormat/>
    <w:uiPriority w:val="0"/>
    <w:pPr>
      <w:widowControl w:val="0"/>
      <w:jc w:val="both"/>
    </w:pPr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2">
    <w:name w:val="Table Colorful 2"/>
    <w:basedOn w:val="12"/>
    <w:qFormat/>
    <w:uiPriority w:val="0"/>
    <w:pPr>
      <w:widowControl w:val="0"/>
      <w:jc w:val="both"/>
    </w:pPr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3">
    <w:name w:val="Table Colorful 3"/>
    <w:basedOn w:val="12"/>
    <w:qFormat/>
    <w:uiPriority w:val="0"/>
    <w:pPr>
      <w:widowControl w:val="0"/>
      <w:jc w:val="both"/>
    </w:p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bottom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04">
    <w:name w:val="Table Columns 1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left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5">
    <w:name w:val="Table Columns 2"/>
    <w:basedOn w:val="12"/>
    <w:qFormat/>
    <w:uiPriority w:val="0"/>
    <w:pPr>
      <w:widowControl w:val="0"/>
      <w:jc w:val="both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6">
    <w:name w:val="Table Columns 3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7">
    <w:name w:val="Table Columns 4"/>
    <w:basedOn w:val="12"/>
    <w:qFormat/>
    <w:uiPriority w:val="0"/>
    <w:pPr>
      <w:widowControl w:val="0"/>
      <w:jc w:val="both"/>
    </w:p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08">
    <w:name w:val="Table Columns 5"/>
    <w:basedOn w:val="12"/>
    <w:qFormat/>
    <w:uiPriority w:val="0"/>
    <w:pPr>
      <w:widowControl w:val="0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09">
    <w:name w:val="Table Contemporary"/>
    <w:basedOn w:val="12"/>
    <w:qFormat/>
    <w:uiPriority w:val="0"/>
    <w:pPr>
      <w:widowControl w:val="0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10">
    <w:name w:val="Table Elegant"/>
    <w:basedOn w:val="12"/>
    <w:qFormat/>
    <w:uiPriority w:val="0"/>
    <w:pPr>
      <w:widowControl w:val="0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1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12">
    <w:name w:val="Table Grid 1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3">
    <w:name w:val="Table Grid 2"/>
    <w:basedOn w:val="12"/>
    <w:qFormat/>
    <w:uiPriority w:val="0"/>
    <w:pPr>
      <w:widowControl w:val="0"/>
      <w:jc w:val="both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4">
    <w:name w:val="Table Grid 3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5">
    <w:name w:val="Table Grid 4"/>
    <w:basedOn w:val="12"/>
    <w:qFormat/>
    <w:uiPriority w:val="0"/>
    <w:pPr>
      <w:widowControl w:val="0"/>
      <w:jc w:val="both"/>
    </w:p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6">
    <w:name w:val="Table Grid 5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7">
    <w:name w:val="Table Grid 6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8">
    <w:name w:val="Table Grid 7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9">
    <w:name w:val="Table Grid 8"/>
    <w:basedOn w:val="12"/>
    <w:qFormat/>
    <w:uiPriority w:val="0"/>
    <w:pPr>
      <w:widowControl w:val="0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0">
    <w:name w:val="Table List 1"/>
    <w:basedOn w:val="12"/>
    <w:qFormat/>
    <w:uiPriority w:val="0"/>
    <w:pPr>
      <w:widowControl w:val="0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left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1">
    <w:name w:val="Table List 2"/>
    <w:basedOn w:val="12"/>
    <w:qFormat/>
    <w:uiPriority w:val="0"/>
    <w:pPr>
      <w:widowControl w:val="0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2">
    <w:name w:val="Table List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23">
    <w:name w:val="Table List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124">
    <w:name w:val="Table List 5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5">
    <w:name w:val="Table List 6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6">
    <w:name w:val="Table List 7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left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127">
    <w:name w:val="Table List 8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l2br w:val="single" w:color="auto" w:sz="6" w:space="0"/>
          <w:tr2bl w:val="nil"/>
        </w:tcBorders>
      </w:tcPr>
    </w:tblStylePr>
  </w:style>
  <w:style w:type="paragraph" w:styleId="128">
    <w:name w:val="table of authorities"/>
    <w:basedOn w:val="1"/>
    <w:next w:val="1"/>
    <w:qFormat/>
    <w:uiPriority w:val="0"/>
    <w:pPr>
      <w:ind w:left="420" w:leftChars="200"/>
    </w:pPr>
  </w:style>
  <w:style w:type="paragraph" w:styleId="129">
    <w:name w:val="table of figures"/>
    <w:basedOn w:val="1"/>
    <w:next w:val="1"/>
    <w:qFormat/>
    <w:uiPriority w:val="0"/>
    <w:pPr>
      <w:ind w:leftChars="200" w:hanging="200" w:hangingChars="200"/>
    </w:pPr>
  </w:style>
  <w:style w:type="table" w:styleId="130">
    <w:name w:val="Table Professional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1">
    <w:name w:val="Table Simple 1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left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132">
    <w:name w:val="Table Simple 2"/>
    <w:basedOn w:val="12"/>
    <w:qFormat/>
    <w:uiPriority w:val="0"/>
    <w:pPr>
      <w:widowControl w:val="0"/>
      <w:jc w:val="both"/>
    </w:pPr>
    <w:tblPr/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bottom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133">
    <w:name w:val="Table Simple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4">
    <w:name w:val="Table Subtle 1"/>
    <w:basedOn w:val="12"/>
    <w:qFormat/>
    <w:uiPriority w:val="0"/>
    <w:pPr>
      <w:widowControl w:val="0"/>
      <w:jc w:val="both"/>
    </w:pPr>
    <w:tblPr>
      <w:tblStyleRowBandSize w:val="1"/>
    </w:tblPr>
    <w:tblStylePr w:type="firstRow">
      <w:tblPr/>
      <w:tcPr>
        <w:tcBorders>
          <w:top w:val="single" w:color="000000" w:sz="6" w:space="0"/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left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5">
    <w:name w:val="Table Subtle 2"/>
    <w:basedOn w:val="12"/>
    <w:qFormat/>
    <w:uiPriority w:val="0"/>
    <w:pPr>
      <w:widowControl w:val="0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6">
    <w:name w:val="Table Theme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37">
    <w:name w:val="Table Web 1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8">
    <w:name w:val="Table Web 2"/>
    <w:basedOn w:val="12"/>
    <w:qFormat/>
    <w:uiPriority w:val="0"/>
    <w:pPr>
      <w:widowControl w:val="0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9">
    <w:name w:val="Table Web 3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paragraph" w:styleId="140">
    <w:name w:val="Title"/>
    <w:basedOn w:val="1"/>
    <w:qFormat/>
    <w:uiPriority w:val="0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141">
    <w:name w:val="toa heading"/>
    <w:basedOn w:val="1"/>
    <w:next w:val="1"/>
    <w:qFormat/>
    <w:uiPriority w:val="0"/>
    <w:pPr>
      <w:spacing w:before="120"/>
    </w:pPr>
    <w:rPr>
      <w:rFonts w:ascii="Arial" w:hAnsi="Arial" w:cs="Arial"/>
      <w:sz w:val="24"/>
      <w:szCs w:val="24"/>
    </w:rPr>
  </w:style>
  <w:style w:type="paragraph" w:styleId="142">
    <w:name w:val="toc 1"/>
    <w:basedOn w:val="1"/>
    <w:next w:val="1"/>
    <w:qFormat/>
    <w:uiPriority w:val="0"/>
  </w:style>
  <w:style w:type="paragraph" w:styleId="143">
    <w:name w:val="toc 2"/>
    <w:basedOn w:val="1"/>
    <w:next w:val="1"/>
    <w:qFormat/>
    <w:uiPriority w:val="0"/>
    <w:pPr>
      <w:ind w:left="420" w:leftChars="200"/>
    </w:pPr>
  </w:style>
  <w:style w:type="paragraph" w:styleId="144">
    <w:name w:val="toc 3"/>
    <w:basedOn w:val="1"/>
    <w:next w:val="1"/>
    <w:qFormat/>
    <w:uiPriority w:val="0"/>
    <w:pPr>
      <w:ind w:left="840" w:leftChars="400"/>
    </w:pPr>
  </w:style>
  <w:style w:type="paragraph" w:styleId="145">
    <w:name w:val="toc 4"/>
    <w:basedOn w:val="1"/>
    <w:next w:val="1"/>
    <w:qFormat/>
    <w:uiPriority w:val="0"/>
    <w:pPr>
      <w:ind w:left="1260" w:leftChars="600"/>
    </w:pPr>
  </w:style>
  <w:style w:type="paragraph" w:styleId="146">
    <w:name w:val="toc 5"/>
    <w:basedOn w:val="1"/>
    <w:next w:val="1"/>
    <w:qFormat/>
    <w:uiPriority w:val="0"/>
    <w:pPr>
      <w:ind w:left="1680" w:leftChars="800"/>
    </w:pPr>
  </w:style>
  <w:style w:type="paragraph" w:styleId="147">
    <w:name w:val="toc 6"/>
    <w:basedOn w:val="1"/>
    <w:next w:val="1"/>
    <w:qFormat/>
    <w:uiPriority w:val="0"/>
    <w:pPr>
      <w:ind w:left="2100" w:leftChars="1000"/>
    </w:pPr>
  </w:style>
  <w:style w:type="paragraph" w:styleId="148">
    <w:name w:val="toc 7"/>
    <w:basedOn w:val="1"/>
    <w:next w:val="1"/>
    <w:qFormat/>
    <w:uiPriority w:val="0"/>
    <w:pPr>
      <w:ind w:left="2520" w:leftChars="1200"/>
    </w:pPr>
  </w:style>
  <w:style w:type="paragraph" w:styleId="149">
    <w:name w:val="toc 8"/>
    <w:basedOn w:val="1"/>
    <w:next w:val="1"/>
    <w:qFormat/>
    <w:uiPriority w:val="0"/>
    <w:pPr>
      <w:ind w:left="2940" w:leftChars="1400"/>
    </w:pPr>
  </w:style>
  <w:style w:type="paragraph" w:styleId="150">
    <w:name w:val="toc 9"/>
    <w:basedOn w:val="1"/>
    <w:next w:val="1"/>
    <w:qFormat/>
    <w:uiPriority w:val="0"/>
    <w:pPr>
      <w:ind w:left="3360" w:leftChars="1600"/>
    </w:pPr>
  </w:style>
  <w:style w:type="table" w:styleId="151">
    <w:name w:val="Light Shading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152">
    <w:name w:val="Light Shading Accent 1"/>
    <w:basedOn w:val="12"/>
    <w:qFormat/>
    <w:uiPriority w:val="60"/>
    <w:rPr>
      <w:color w:val="365F91"/>
    </w:rPr>
    <w:tblPr>
      <w:tblBorders>
        <w:top w:val="single" w:color="4F81BD" w:sz="8" w:space="0"/>
        <w:bottom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153">
    <w:name w:val="Light Shading Accent 2"/>
    <w:basedOn w:val="12"/>
    <w:qFormat/>
    <w:uiPriority w:val="60"/>
    <w:rPr>
      <w:color w:val="943634"/>
    </w:rPr>
    <w:tblPr>
      <w:tblBorders>
        <w:top w:val="single" w:color="C0504D" w:sz="8" w:space="0"/>
        <w:bottom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154">
    <w:name w:val="Light Shading Accent 3"/>
    <w:basedOn w:val="12"/>
    <w:qFormat/>
    <w:uiPriority w:val="60"/>
    <w:rPr>
      <w:color w:val="76923C"/>
    </w:rPr>
    <w:tblPr>
      <w:tblBorders>
        <w:top w:val="single" w:color="9BBB59" w:sz="8" w:space="0"/>
        <w:bottom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155">
    <w:name w:val="Light Shading Accent 4"/>
    <w:basedOn w:val="12"/>
    <w:qFormat/>
    <w:uiPriority w:val="60"/>
    <w:rPr>
      <w:color w:val="5F497A"/>
    </w:rPr>
    <w:tblPr>
      <w:tblBorders>
        <w:top w:val="single" w:color="8064A2" w:sz="8" w:space="0"/>
        <w:bottom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156">
    <w:name w:val="Light Shading Accent 5"/>
    <w:basedOn w:val="12"/>
    <w:qFormat/>
    <w:uiPriority w:val="60"/>
    <w:rPr>
      <w:color w:val="31849B"/>
    </w:rPr>
    <w:tblPr>
      <w:tblBorders>
        <w:top w:val="single" w:color="4BACC6" w:sz="8" w:space="0"/>
        <w:bottom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157">
    <w:name w:val="Light Shading Accent 6"/>
    <w:basedOn w:val="12"/>
    <w:qFormat/>
    <w:uiPriority w:val="60"/>
    <w:rPr>
      <w:color w:val="E36C0A"/>
    </w:rPr>
    <w:tblPr>
      <w:tblBorders>
        <w:top w:val="single" w:color="F79646" w:sz="8" w:space="0"/>
        <w:bottom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158">
    <w:name w:val="Light List"/>
    <w:basedOn w:val="12"/>
    <w:qFormat/>
    <w:uiPriority w:val="61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</w:style>
  <w:style w:type="table" w:styleId="159">
    <w:name w:val="Light List Accent 1"/>
    <w:basedOn w:val="12"/>
    <w:qFormat/>
    <w:uiPriority w:val="61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</w:style>
  <w:style w:type="table" w:styleId="160">
    <w:name w:val="Light List Accent 2"/>
    <w:basedOn w:val="12"/>
    <w:qFormat/>
    <w:uiPriority w:val="61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</w:style>
  <w:style w:type="table" w:styleId="161">
    <w:name w:val="Light List Accent 3"/>
    <w:basedOn w:val="12"/>
    <w:qFormat/>
    <w:uiPriority w:val="61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</w:style>
  <w:style w:type="table" w:styleId="162">
    <w:name w:val="Light List Accent 4"/>
    <w:basedOn w:val="12"/>
    <w:qFormat/>
    <w:uiPriority w:val="61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</w:style>
  <w:style w:type="table" w:styleId="163">
    <w:name w:val="Light List Accent 5"/>
    <w:basedOn w:val="12"/>
    <w:qFormat/>
    <w:uiPriority w:val="61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</w:style>
  <w:style w:type="table" w:styleId="164">
    <w:name w:val="Light List Accent 6"/>
    <w:basedOn w:val="12"/>
    <w:qFormat/>
    <w:uiPriority w:val="61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</w:style>
  <w:style w:type="table" w:styleId="165">
    <w:name w:val="Light Grid"/>
    <w:basedOn w:val="12"/>
    <w:qFormat/>
    <w:uiPriority w:val="62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1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  <w:shd w:val="clear" w:color="auto" w:fill="C0C0C0"/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  <w:shd w:val="clear" w:color="auto" w:fill="C0C0C0"/>
      </w:tcPr>
    </w:tblStylePr>
    <w:tblStylePr w:type="band2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</w:tcPr>
    </w:tblStylePr>
  </w:style>
  <w:style w:type="table" w:styleId="166">
    <w:name w:val="Light Grid Accent 1"/>
    <w:basedOn w:val="12"/>
    <w:qFormat/>
    <w:uiPriority w:val="62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1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  <w:shd w:val="clear" w:color="auto" w:fill="D3DFEE"/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  <w:shd w:val="clear" w:color="auto" w:fill="D3DFEE"/>
      </w:tcPr>
    </w:tblStylePr>
    <w:tblStylePr w:type="band2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</w:tcPr>
    </w:tblStylePr>
  </w:style>
  <w:style w:type="table" w:styleId="167">
    <w:name w:val="Light Grid Accent 2"/>
    <w:basedOn w:val="12"/>
    <w:qFormat/>
    <w:uiPriority w:val="62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1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  <w:shd w:val="clear" w:color="auto" w:fill="EFD3D2"/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  <w:shd w:val="clear" w:color="auto" w:fill="EFD3D2"/>
      </w:tcPr>
    </w:tblStylePr>
    <w:tblStylePr w:type="band2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</w:tcPr>
    </w:tblStylePr>
  </w:style>
  <w:style w:type="table" w:styleId="168">
    <w:name w:val="Light Grid Accent 3"/>
    <w:basedOn w:val="12"/>
    <w:qFormat/>
    <w:uiPriority w:val="62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1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  <w:shd w:val="clear" w:color="auto" w:fill="E6EED5"/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  <w:shd w:val="clear" w:color="auto" w:fill="E6EED5"/>
      </w:tcPr>
    </w:tblStylePr>
    <w:tblStylePr w:type="band2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</w:tcPr>
    </w:tblStylePr>
  </w:style>
  <w:style w:type="table" w:styleId="169">
    <w:name w:val="Light Grid Accent 4"/>
    <w:basedOn w:val="12"/>
    <w:qFormat/>
    <w:uiPriority w:val="62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1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  <w:shd w:val="clear" w:color="auto" w:fill="DFD8E8"/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  <w:shd w:val="clear" w:color="auto" w:fill="DFD8E8"/>
      </w:tcPr>
    </w:tblStylePr>
    <w:tblStylePr w:type="band2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</w:tcPr>
    </w:tblStylePr>
  </w:style>
  <w:style w:type="table" w:styleId="170">
    <w:name w:val="Light Grid Accent 5"/>
    <w:basedOn w:val="12"/>
    <w:qFormat/>
    <w:uiPriority w:val="62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1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  <w:shd w:val="clear" w:color="auto" w:fill="D2EAF1"/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  <w:shd w:val="clear" w:color="auto" w:fill="D2EAF1"/>
      </w:tcPr>
    </w:tblStylePr>
    <w:tblStylePr w:type="band2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</w:tcPr>
    </w:tblStylePr>
  </w:style>
  <w:style w:type="table" w:styleId="171">
    <w:name w:val="Light Grid Accent 6"/>
    <w:basedOn w:val="12"/>
    <w:qFormat/>
    <w:uiPriority w:val="62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1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  <w:shd w:val="clear" w:color="auto" w:fill="FDE4D0"/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  <w:shd w:val="clear" w:color="auto" w:fill="FDE4D0"/>
      </w:tcPr>
    </w:tblStylePr>
    <w:tblStylePr w:type="band2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</w:tcPr>
    </w:tblStylePr>
  </w:style>
  <w:style w:type="table" w:styleId="172">
    <w:name w:val="Medium Shading 1"/>
    <w:basedOn w:val="12"/>
    <w:qFormat/>
    <w:uiPriority w:val="63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404040" w:sz="8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sz="6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3">
    <w:name w:val="Medium Shading 1 Accent 1"/>
    <w:basedOn w:val="12"/>
    <w:qFormat/>
    <w:uiPriority w:val="63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BA0CD" w:sz="8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sz="6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4">
    <w:name w:val="Medium Shading 1 Accent 2"/>
    <w:basedOn w:val="12"/>
    <w:qFormat/>
    <w:uiPriority w:val="63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CF7B79" w:sz="8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sz="6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5">
    <w:name w:val="Medium Shading 1 Accent 3"/>
    <w:basedOn w:val="12"/>
    <w:qFormat/>
    <w:uiPriority w:val="63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B3CC82" w:sz="8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3CC82" w:sz="6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6">
    <w:name w:val="Medium Shading 1 Accent 4"/>
    <w:basedOn w:val="12"/>
    <w:qFormat/>
    <w:uiPriority w:val="63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9F8AB9" w:sz="8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sz="6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7">
    <w:name w:val="Medium Shading 1 Accent 5"/>
    <w:basedOn w:val="12"/>
    <w:qFormat/>
    <w:uiPriority w:val="63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8C0D4" w:sz="8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sz="6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8">
    <w:name w:val="Medium Shading 1 Accent 6"/>
    <w:basedOn w:val="12"/>
    <w:qFormat/>
    <w:uiPriority w:val="63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F9B074" w:sz="8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sz="6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9">
    <w:name w:val="Medium Shading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0">
    <w:name w:val="Medium Shading 2 Accent 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1">
    <w:name w:val="Medium Shading 2 Accent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2">
    <w:name w:val="Medium Shading 2 Accent 3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3">
    <w:name w:val="Medium Shading 2 Accent 4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4">
    <w:name w:val="Medium Shading 2 Accent 5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5">
    <w:name w:val="Medium Shading 2 Accent 6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6">
    <w:name w:val="Medium List 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000000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187">
    <w:name w:val="Medium List 1 Accent 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F81B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styleId="188">
    <w:name w:val="Medium List 1 Accent 2"/>
    <w:basedOn w:val="12"/>
    <w:qFormat/>
    <w:uiPriority w:val="65"/>
    <w:rPr>
      <w:color w:val="000000"/>
    </w:rPr>
    <w:tblPr>
      <w:tblBorders>
        <w:top w:val="single" w:color="C0504D" w:sz="8" w:space="0"/>
        <w:bottom w:val="single" w:color="C0504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C0504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189">
    <w:name w:val="Medium List 1 Accent 3"/>
    <w:basedOn w:val="12"/>
    <w:qFormat/>
    <w:uiPriority w:val="65"/>
    <w:rPr>
      <w:color w:val="000000"/>
    </w:rPr>
    <w:tblPr>
      <w:tblBorders>
        <w:top w:val="single" w:color="9BBB59" w:sz="8" w:space="0"/>
        <w:bottom w:val="single" w:color="9BBB59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9BBB59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190">
    <w:name w:val="Medium List 1 Accent 4"/>
    <w:basedOn w:val="12"/>
    <w:qFormat/>
    <w:uiPriority w:val="65"/>
    <w:rPr>
      <w:color w:val="000000"/>
    </w:rPr>
    <w:tblPr>
      <w:tblBorders>
        <w:top w:val="single" w:color="8064A2" w:sz="8" w:space="0"/>
        <w:bottom w:val="single" w:color="8064A2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8064A2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191">
    <w:name w:val="Medium List 1 Accent 5"/>
    <w:basedOn w:val="12"/>
    <w:qFormat/>
    <w:uiPriority w:val="65"/>
    <w:rPr>
      <w:color w:val="000000"/>
    </w:rPr>
    <w:tblPr>
      <w:tblBorders>
        <w:top w:val="single" w:color="4BACC6" w:sz="8" w:space="0"/>
        <w:bottom w:val="single" w:color="4BACC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BACC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192">
    <w:name w:val="Medium List 1 Accent 6"/>
    <w:basedOn w:val="12"/>
    <w:qFormat/>
    <w:uiPriority w:val="65"/>
    <w:rPr>
      <w:color w:val="000000"/>
    </w:rPr>
    <w:tblPr>
      <w:tblBorders>
        <w:top w:val="single" w:color="F79646" w:sz="8" w:space="0"/>
        <w:bottom w:val="single" w:color="F7964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F7964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styleId="193">
    <w:name w:val="Medium Lis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000000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000000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000000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4">
    <w:name w:val="Medium List 2 Accent 1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F81B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F81B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F81B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5">
    <w:name w:val="Medium List 2 Accen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C0504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C0504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6">
    <w:name w:val="Medium List 2 Accent 3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9BBB59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9BBB59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7">
    <w:name w:val="Medium List 2 Accent 4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8064A2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8064A2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8">
    <w:name w:val="Medium List 2 Accent 5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BACC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BACC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9">
    <w:name w:val="Medium List 2 Accent 6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F7964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F7964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200">
    <w:name w:val="Medium Grid 1"/>
    <w:basedOn w:val="12"/>
    <w:qFormat/>
    <w:uiPriority w:val="67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  <w:insideV w:val="single" w:color="404040" w:sz="8" w:space="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01">
    <w:name w:val="Medium Grid 1 Accent 1"/>
    <w:basedOn w:val="12"/>
    <w:qFormat/>
    <w:uiPriority w:val="67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  <w:insideV w:val="single" w:color="7BA0CD" w:sz="8" w:space="0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02">
    <w:name w:val="Medium Grid 1 Accent 2"/>
    <w:basedOn w:val="12"/>
    <w:qFormat/>
    <w:uiPriority w:val="67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  <w:insideV w:val="single" w:color="CF7B79" w:sz="8" w:space="0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03">
    <w:name w:val="Medium Grid 1 Accent 3"/>
    <w:basedOn w:val="12"/>
    <w:qFormat/>
    <w:uiPriority w:val="67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  <w:insideV w:val="single" w:color="B3CC82" w:sz="8" w:space="0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04">
    <w:name w:val="Medium Grid 1 Accent 4"/>
    <w:basedOn w:val="12"/>
    <w:qFormat/>
    <w:uiPriority w:val="67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  <w:insideV w:val="single" w:color="9F8AB9" w:sz="8" w:space="0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05">
    <w:name w:val="Medium Grid 1 Accent 5"/>
    <w:basedOn w:val="12"/>
    <w:qFormat/>
    <w:uiPriority w:val="67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06">
    <w:name w:val="Medium Grid 1 Accent 6"/>
    <w:basedOn w:val="12"/>
    <w:qFormat/>
    <w:uiPriority w:val="67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  <w:insideV w:val="single" w:color="F9B074" w:sz="8" w:space="0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207">
    <w:name w:val="Medium Grid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208">
    <w:name w:val="Medium Grid 2 Accent 1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209">
    <w:name w:val="Medium Grid 2 Accent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210">
    <w:name w:val="Medium Grid 2 Accent 3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211">
    <w:name w:val="Medium Grid 2 Accent 4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212">
    <w:name w:val="Medium Grid 2 Accent 5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213">
    <w:name w:val="Medium Grid 2 Accent 6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214">
    <w:name w:val="Medium Grid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808080"/>
      </w:tcPr>
    </w:tblStylePr>
  </w:style>
  <w:style w:type="table" w:styleId="215">
    <w:name w:val="Medium Grid 3 Accent 1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7BFDE"/>
      </w:tcPr>
    </w:tblStylePr>
  </w:style>
  <w:style w:type="table" w:styleId="216">
    <w:name w:val="Medium Grid 3 Accent 2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DFA7A6"/>
      </w:tcPr>
    </w:tblStylePr>
  </w:style>
  <w:style w:type="table" w:styleId="217">
    <w:name w:val="Medium Grid 3 Accent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table" w:styleId="218">
    <w:name w:val="Medium Grid 3 Accent 4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BFB1D0"/>
      </w:tcPr>
    </w:tblStylePr>
  </w:style>
  <w:style w:type="table" w:styleId="219">
    <w:name w:val="Medium Grid 3 Accent 5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5D5E2"/>
      </w:tcPr>
    </w:tblStylePr>
  </w:style>
  <w:style w:type="table" w:styleId="220">
    <w:name w:val="Medium Grid 3 Accent 6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FBCAA2"/>
      </w:tcPr>
    </w:tblStylePr>
  </w:style>
  <w:style w:type="table" w:styleId="221">
    <w:name w:val="Dark List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222">
    <w:name w:val="Dark List Accent 1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223">
    <w:name w:val="Dark List Accent 2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224">
    <w:name w:val="Dark List Accent 3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225">
    <w:name w:val="Dark List Accent 4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226">
    <w:name w:val="Dark List Accent 5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227">
    <w:name w:val="Dark List Accent 6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table" w:styleId="228">
    <w:name w:val="Colorful Shading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000000" w:sz="4" w:space="0"/>
        <w:bottom w:val="single" w:color="000000" w:sz="4" w:space="0"/>
        <w:right w:val="single" w:color="000000" w:sz="4" w:space="0"/>
        <w:insideH w:val="single" w:color="FFFFFF" w:sz="4" w:space="0"/>
        <w:insideV w:val="single" w:color="FFFFFF" w:sz="4" w:space="0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29">
    <w:name w:val="Colorful Shading Accent 1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0">
    <w:name w:val="Colorful Shading Accent 2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C0504D" w:sz="4" w:space="0"/>
        <w:bottom w:val="single" w:color="C0504D" w:sz="4" w:space="0"/>
        <w:right w:val="single" w:color="C0504D" w:sz="4" w:space="0"/>
        <w:insideH w:val="single" w:color="FFFFFF" w:sz="4" w:space="0"/>
        <w:insideV w:val="single" w:color="FFFFFF" w:sz="4" w:space="0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1">
    <w:name w:val="Colorful Shading Accent 3"/>
    <w:basedOn w:val="12"/>
    <w:qFormat/>
    <w:uiPriority w:val="71"/>
    <w:rPr>
      <w:color w:val="000000"/>
    </w:rPr>
    <w:tblPr>
      <w:tblBorders>
        <w:top w:val="single" w:color="8064A2" w:sz="24" w:space="0"/>
        <w:left w:val="single" w:color="9BBB59" w:sz="4" w:space="0"/>
        <w:bottom w:val="single" w:color="9BBB59" w:sz="4" w:space="0"/>
        <w:right w:val="single" w:color="9BBB59" w:sz="4" w:space="0"/>
        <w:insideH w:val="single" w:color="FFFFFF" w:sz="4" w:space="0"/>
        <w:insideV w:val="single" w:color="FFFFFF" w:sz="4" w:space="0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232">
    <w:name w:val="Colorful Shading Accent 4"/>
    <w:basedOn w:val="12"/>
    <w:qFormat/>
    <w:uiPriority w:val="71"/>
    <w:rPr>
      <w:color w:val="000000"/>
    </w:rPr>
    <w:tblPr>
      <w:tblBorders>
        <w:top w:val="single" w:color="9BBB59" w:sz="24" w:space="0"/>
        <w:left w:val="single" w:color="8064A2" w:sz="4" w:space="0"/>
        <w:bottom w:val="single" w:color="8064A2" w:sz="4" w:space="0"/>
        <w:right w:val="single" w:color="8064A2" w:sz="4" w:space="0"/>
        <w:insideH w:val="single" w:color="FFFFFF" w:sz="4" w:space="0"/>
        <w:insideV w:val="single" w:color="FFFFFF" w:sz="4" w:space="0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3">
    <w:name w:val="Colorful Shading Accent 5"/>
    <w:basedOn w:val="12"/>
    <w:qFormat/>
    <w:uiPriority w:val="71"/>
    <w:rPr>
      <w:color w:val="000000"/>
    </w:rPr>
    <w:tblPr>
      <w:tblBorders>
        <w:top w:val="single" w:color="F79646" w:sz="24" w:space="0"/>
        <w:left w:val="single" w:color="4BACC6" w:sz="4" w:space="0"/>
        <w:bottom w:val="single" w:color="4BACC6" w:sz="4" w:space="0"/>
        <w:right w:val="single" w:color="4BACC6" w:sz="4" w:space="0"/>
        <w:insideH w:val="single" w:color="FFFFFF" w:sz="4" w:space="0"/>
        <w:insideV w:val="single" w:color="FFFFFF" w:sz="4" w:space="0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4">
    <w:name w:val="Colorful Shading Accent 6"/>
    <w:basedOn w:val="12"/>
    <w:qFormat/>
    <w:uiPriority w:val="71"/>
    <w:rPr>
      <w:color w:val="000000"/>
    </w:rPr>
    <w:tblPr>
      <w:tblBorders>
        <w:top w:val="single" w:color="4BACC6" w:sz="24" w:space="0"/>
        <w:left w:val="single" w:color="F79646" w:sz="4" w:space="0"/>
        <w:bottom w:val="single" w:color="F79646" w:sz="4" w:space="0"/>
        <w:right w:val="single" w:color="F79646" w:sz="4" w:space="0"/>
        <w:insideH w:val="single" w:color="FFFFFF" w:sz="4" w:space="0"/>
        <w:insideV w:val="single" w:color="FFFFFF" w:sz="4" w:space="0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5">
    <w:name w:val="Colorful List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236">
    <w:name w:val="Colorful List Accent 1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237">
    <w:name w:val="Colorful List Accent 2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238">
    <w:name w:val="Colorful List Accent 3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239">
    <w:name w:val="Colorful List Accent 4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240">
    <w:name w:val="Colorful List Accent 5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241">
    <w:name w:val="Colorful List Accent 6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styleId="242">
    <w:name w:val="Colorful Grid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43">
    <w:name w:val="Colorful Grid Accent 1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44">
    <w:name w:val="Colorful Grid Accent 2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45">
    <w:name w:val="Colorful Grid Accent 3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46">
    <w:name w:val="Colorful Grid Accent 4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47">
    <w:name w:val="Colorful Grid Accent 5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48">
    <w:name w:val="Colorful Grid Accent 6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4" Type="http://schemas.openxmlformats.org/officeDocument/2006/relationships/fontTable" Target="fontTable.xml"/><Relationship Id="rId63" Type="http://schemas.openxmlformats.org/officeDocument/2006/relationships/numbering" Target="numbering.xml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0</Words>
  <Characters>0</Characters>
  <Lines>1</Lines>
  <Paragraphs>1</Paragraphs>
  <TotalTime>33</TotalTime>
  <ScaleCrop>false</ScaleCrop>
  <LinksUpToDate>false</LinksUpToDate>
  <CharactersWithSpaces>0</CharactersWithSpaces>
  <Application>WPS Office_12.2.0.20782_F1E327BC-269C-435d-A152-05C5408002CA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2024-07-06T14:14:00Z</dcterms:created>
  <dc:creator>TANMAY</dc:creator>
  <cp:lastModifiedBy>Tanmay Shenai</cp:lastModifiedBy>
  <dcterms:modified xsi:type="dcterms:W3CDTF">2025-04-04T18:33:56Z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1033-12.2.0.20782</vt:lpwstr>
  </property>
  <property fmtid="{D5CDD505-2E9C-101B-9397-08002B2CF9AE}" pid="3" name="ICV">
    <vt:lpwstr>299EFD687A3C42A48ACE2D942E7C353B_11</vt:lpwstr>
  </property>
</Properties>
</file>